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7EA24824" w14:textId="77777777" w:rsidR="008469AA" w:rsidRDefault="00000000">
      <w:pPr>
        <w:pStyle w:val="Heading2"/>
        <w:pageBreakBefore/>
        <w:rPr>
          <w:rFonts w:hint="eastAsia"/>
        </w:rPr>
      </w:pPr>
      <w:r>
        <w:t>Revision Layer: Cumulative Connection</w:t>
      </w:r>
    </w:p>
    <w:p>
      <w:r>
        <w:rPr>
          <w:b/>
          <w:bCs/>
        </w:rPr>
        <w:t>Name:</w:t>
      </w:r>
      <w:r>
        <w:t xml:space="preserve"> ______________________________   </w:t>
      </w:r>
      <w:r>
        <w:rPr>
          <w:b/>
          <w:bCs/>
        </w:rPr>
        <w:t>Class:</w:t>
      </w:r>
      <w:r>
        <w:t xml:space="preserve"> ______________   </w:t>
      </w:r>
      <w:r>
        <w:rPr>
          <w:b/>
          <w:bCs/>
        </w:rPr>
        <w:t>Date:</w:t>
      </w:r>
      <w:r>
        <w:t xml:space="preserve"> ______________</w:t>
      </w:r>
    </w:p>
    <w:p w14:paraId="32B6850A" w14:textId="77777777" w:rsidR="008469AA" w:rsidRDefault="00000000">
      <w:r>
        <w:t>Use these short retrieval items before beginning the new work. Show a representation when it helps, keep units visible, and explain one answer to a partner.</w:t>
      </w:r>
    </w:p>
    <w:p w14:paraId="1F1AA322" w14:textId="77777777" w:rsidR="008469AA" w:rsidRDefault="00000000">
      <w:pPr>
        <w:pStyle w:val="BodyText"/>
        <w:keepNext/>
      </w:pPr>
      <w:r>
        <w:t xml:space="preserve">1. Complete 3:4 = 15:___.</w:t>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tabs>
          <w:tab w:val="left" w:pos="5256"/>
        </w:tabs>
        <w:spacing w:before="0" w:after="220" w:line="240" w:lineRule="auto"/>
      </w:pPr>
      <w:r>
        <w:rPr>
          <w:sz w:val="20"/>
          <w:u w:val="single" w:color="AAAAAA"/>
        </w:rPr>
        <w:tab/>
      </w:r>
    </w:p>
    <w:p w14:paraId="5BF1024D" w14:textId="77777777" w:rsidR="008469AA" w:rsidRDefault="00000000">
      <w:pPr>
        <w:pStyle w:val="BodyText"/>
        <w:keepNext/>
      </w:pPr>
      <w:r>
        <w:t>2. State the scale factor from 6:8 to 24:32.</w:t>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tabs>
          <w:tab w:val="left" w:pos="5256"/>
        </w:tabs>
        <w:spacing w:before="0" w:after="220" w:line="240" w:lineRule="auto"/>
      </w:pPr>
      <w:r>
        <w:rPr>
          <w:sz w:val="20"/>
          <w:u w:val="single" w:color="AAAAAA"/>
        </w:rPr>
        <w:tab/>
      </w:r>
    </w:p>
    <w:p w14:paraId="47F23198" w14:textId="77777777" w:rsidR="008469AA" w:rsidRDefault="00000000">
      <w:pPr>
        <w:pStyle w:val="BodyText"/>
        <w:keepNext/>
      </w:pPr>
      <w:r>
        <w:t>3. Decide whether 4:7 and 12:21 are equivalent.</w:t>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tabs>
          <w:tab w:val="left" w:pos="5256"/>
        </w:tabs>
        <w:spacing w:before="0" w:after="220" w:line="240" w:lineRule="auto"/>
      </w:pPr>
      <w:r>
        <w:rPr>
          <w:sz w:val="20"/>
          <w:u w:val="single" w:color="AAAAAA"/>
        </w:rPr>
        <w:tab/>
      </w:r>
    </w:p>
    <w:p w14:paraId="31656418" w14:textId="77777777" w:rsidR="008469AA" w:rsidRDefault="00000000">
      <w:pPr>
        <w:pStyle w:val="BodyText"/>
        <w:keepNext/>
      </w:pPr>
      <w:r>
        <w:t>4. Explain why a ratio table can include fractions or decimals.</w:t>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tabs>
          <w:tab w:val="left" w:pos="5256"/>
        </w:tabs>
        <w:spacing w:before="0" w:after="220" w:line="240" w:lineRule="auto"/>
      </w:pPr>
      <w:r>
        <w:rPr>
          <w:sz w:val="20"/>
          <w:u w:val="single" w:color="AAAAAA"/>
        </w:rPr>
        <w:tab/>
      </w:r>
    </w:p>
    <w:p w14:paraId="19BDB853" w14:textId="77777777" w:rsidR="008469AA" w:rsidRDefault="00000000">
      <w:pPr>
        <w:pStyle w:val="Heading2"/>
        <w:pageBreakBefore/>
        <w:rPr>
          <w:rFonts w:hint="eastAsia"/>
        </w:rPr>
      </w:pPr>
      <w:r>
        <w:t>Revision Layer: Strategy Studio</w:t>
      </w:r>
    </w:p>
    <w:p w14:paraId="1E550632" w14:textId="77777777" w:rsidR="008469AA" w:rsidRDefault="00000000">
      <w:r>
        <w:t>These tasks deliberately vary the numbers, representation, unknown, or context. Do not choose a method from the chapter title alone.</w:t>
      </w:r>
    </w:p>
    <w:p w14:paraId="3EDB6EED" w14:textId="77777777" w:rsidR="008469AA" w:rsidRDefault="00000000">
      <w:pPr>
        <w:pStyle w:val="BodyText"/>
        <w:keepNext/>
      </w:pPr>
      <w:r>
        <w:t xml:space="preserve">1. Build a ratio table for 3:4 that includes a scale factor of </w:t>
      </w:r>
      <m:oMath>
        <m:f>
          <m:fPr>
            <m:ctrlPr>
              <w:rPr>
                <w:rFonts w:ascii="Cambria Math" w:hAnsi="Cambria Math"/>
              </w:rPr>
            </m:ctrlPr>
          </m:fPr>
          <m:num>
            <m:r>
              <w:rPr>
                <w:rFonts w:ascii="Cambria Math" w:hAnsi="Cambria Math"/>
              </w:rPr>
              <m:t>1</m:t>
            </m:r>
          </m:num>
          <m:den>
            <m:r>
              <w:rPr>
                <w:rFonts w:ascii="Cambria Math" w:hAnsi="Cambria Math"/>
              </w:rPr>
              <m:t>2</m:t>
            </m:r>
          </m:den>
        </m:f>
      </m:oMath>
      <w:r>
        <w:t xml:space="preserve"> and a scale factor of 5.</w:t>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tabs>
          <w:tab w:val="left" w:pos="5256"/>
        </w:tabs>
        <w:spacing w:before="0" w:after="220" w:line="240" w:lineRule="auto"/>
      </w:pPr>
      <w:r>
        <w:rPr>
          <w:sz w:val="20"/>
          <w:u w:val="single" w:color="AAAAAA"/>
        </w:rPr>
        <w:tab/>
      </w:r>
    </w:p>
    <w:p w14:paraId="033B4DDF" w14:textId="77777777" w:rsidR="008469AA" w:rsidRDefault="00000000">
      <w:pPr>
        <w:pStyle w:val="BodyText"/>
        <w:keepNext/>
      </w:pPr>
      <w:r>
        <w:t>2. Determine whether 8:12 and 14:21 are equivalent using a factor test, a table, and simplification.</w:t>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tabs>
          <w:tab w:val="left" w:pos="5256"/>
        </w:tabs>
        <w:spacing w:before="0" w:after="220" w:line="240" w:lineRule="auto"/>
      </w:pPr>
      <w:r>
        <w:rPr>
          <w:sz w:val="20"/>
          <w:u w:val="single" w:color="AAAAAA"/>
        </w:rPr>
        <w:tab/>
      </w:r>
    </w:p>
    <w:p w14:paraId="15271A56" w14:textId="77777777" w:rsidR="008469AA" w:rsidRDefault="00000000">
      <w:pPr>
        <w:pStyle w:val="BodyText"/>
        <w:keepNext/>
      </w:pPr>
      <w:r>
        <w:t>3. A table shows 2, 4, 6 paired with 5, 10, 16. Find the first row where the relationship breaks and explain why.</w:t>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tabs>
          <w:tab w:val="left" w:pos="5256"/>
        </w:tabs>
        <w:spacing w:before="0" w:after="220" w:line="240" w:lineRule="auto"/>
      </w:pPr>
      <w:r>
        <w:rPr>
          <w:sz w:val="20"/>
          <w:u w:val="single" w:color="AAAAAA"/>
        </w:rPr>
        <w:tab/>
      </w:r>
    </w:p>
    <w:p w14:paraId="182A232C" w14:textId="77777777" w:rsidR="008469AA" w:rsidRDefault="00000000">
      <w:pPr>
        <w:pStyle w:val="BodyText"/>
        <w:keepNext/>
      </w:pPr>
      <w:r>
        <w:lastRenderedPageBreak/>
        <w:t>4. Create two different ratio tables that represent the same relationship but use different starting rows.</w:t>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tabs>
          <w:tab w:val="left" w:pos="5256"/>
        </w:tabs>
        <w:spacing w:before="0" w:after="220" w:line="240" w:lineRule="auto"/>
      </w:pPr>
      <w:r>
        <w:rPr>
          <w:sz w:val="20"/>
          <w:u w:val="single" w:color="AAAAAA"/>
        </w:rPr>
        <w:tab/>
      </w:r>
    </w:p>
    <w:p w14:paraId="239415DE" w14:textId="77777777" w:rsidR="008469AA" w:rsidRDefault="00000000">
      <w:pPr>
        <w:pStyle w:val="Heading2"/>
        <w:pageBreakBefore/>
        <w:rPr>
          <w:rFonts w:hint="eastAsia"/>
        </w:rPr>
      </w:pPr>
      <w:r>
        <w:t>Transfer Bridge: Familiar, Altered, Non-Routine, and Repair</w:t>
      </w:r>
    </w:p>
    <w:p w14:paraId="0317B90C" w14:textId="77777777" w:rsidR="008469AA" w:rsidRDefault="00000000">
      <w:r>
        <w:t>Use this section after the worked examples and before the exit ticket. The method is deliberately not named in every task. First identify the relationship or action, then represent, solve, and check.</w:t>
      </w:r>
    </w:p>
    <w:p w14:paraId="4022BB34" w14:textId="77777777" w:rsidR="008469AA" w:rsidRDefault="00000000">
      <w:pPr>
        <w:pStyle w:val="Heading3"/>
        <w:rPr>
          <w:rFonts w:hint="eastAsia"/>
        </w:rPr>
      </w:pPr>
      <w:r>
        <w:t>A. Familiar structure</w:t>
      </w:r>
    </w:p>
    <w:p w14:paraId="0F749C6D" w14:textId="77777777" w:rsidR="008469AA" w:rsidRDefault="00000000">
      <w:pPr>
        <w:pStyle w:val="BodyText"/>
        <w:keepNext/>
      </w:pPr>
      <w:r>
        <w:t xml:space="preserve">Complete 3:4 = 15:___. State the scale factor.</w:t>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tabs>
          <w:tab w:val="left" w:pos="5256"/>
        </w:tabs>
        <w:spacing w:before="0" w:after="220" w:line="240" w:lineRule="auto"/>
      </w:pPr>
      <w:r>
        <w:rPr>
          <w:sz w:val="20"/>
          <w:u w:val="single" w:color="AAAAAA"/>
        </w:rPr>
        <w:tab/>
      </w:r>
    </w:p>
    <w:p w14:paraId="07A1C69C" w14:textId="77777777" w:rsidR="008469AA" w:rsidRDefault="00000000">
      <w:pPr>
        <w:pStyle w:val="Heading3"/>
        <w:rPr>
          <w:rFonts w:hint="eastAsia"/>
        </w:rPr>
      </w:pPr>
      <w:r>
        <w:t>B. Altered structure</w:t>
      </w:r>
    </w:p>
    <w:p w14:paraId="644D0D4F" w14:textId="77777777" w:rsidR="008469AA" w:rsidRDefault="00000000">
      <w:pPr>
        <w:pStyle w:val="BodyText"/>
        <w:keepNext/>
      </w:pPr>
      <w:r>
        <w:t>Decide whether 8:12 and 14:21 are equivalent using two methods.</w:t>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tabs>
          <w:tab w:val="left" w:pos="5256"/>
        </w:tabs>
        <w:spacing w:before="0" w:after="220" w:line="240" w:lineRule="auto"/>
      </w:pPr>
      <w:r>
        <w:rPr>
          <w:sz w:val="20"/>
          <w:u w:val="single" w:color="AAAAAA"/>
        </w:rPr>
        <w:tab/>
      </w:r>
    </w:p>
    <w:p w14:paraId="7B048A34" w14:textId="77777777" w:rsidR="008469AA" w:rsidRDefault="00000000">
      <w:pPr>
        <w:pStyle w:val="Heading3"/>
        <w:rPr>
          <w:rFonts w:hint="eastAsia"/>
        </w:rPr>
      </w:pPr>
      <w:r>
        <w:t xml:space="preserve">C. Non-routine structure</w:t>
      </w:r>
    </w:p>
    <w:p w14:paraId="7836EC6A" w14:textId="77777777" w:rsidR="008469AA" w:rsidRDefault="00000000">
      <w:pPr>
        <w:pStyle w:val="BodyText"/>
        <w:keepNext/>
      </w:pPr>
      <w:r>
        <w:t>A ratio table pairs 2, 4, 6 with 5, 10, 16. Identify where the relationship breaks and explain why.</w:t>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tabs>
          <w:tab w:val="left" w:pos="5256"/>
        </w:tabs>
        <w:spacing w:before="0" w:after="220" w:line="240" w:lineRule="auto"/>
      </w:pPr>
      <w:r>
        <w:rPr>
          <w:sz w:val="20"/>
          <w:u w:val="single" w:color="AAAAAA"/>
        </w:rPr>
        <w:tab/>
      </w:r>
    </w:p>
    <w:p w14:paraId="6E18A48D" w14:textId="77777777" w:rsidR="008469AA" w:rsidRDefault="00000000">
      <w:pPr>
        <w:pStyle w:val="Heading3"/>
        <w:rPr>
          <w:rFonts w:hint="eastAsia"/>
        </w:rPr>
      </w:pPr>
      <w:r>
        <w:t>D. Repair and compare</w:t>
      </w:r>
    </w:p>
    <w:p w14:paraId="426DB3C7" w14:textId="77777777" w:rsidR="008469AA" w:rsidRDefault="00000000">
      <w:pPr>
        <w:pStyle w:val="BodyText"/>
        <w:keepNext/>
      </w:pPr>
      <w:r>
        <w:t>A student scales only the first part of 4:7 to make 12:7. Explain what must happen to both parts.</w:t>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tabs>
          <w:tab w:val="left" w:pos="5256"/>
        </w:tabs>
        <w:spacing w:before="0" w:after="220" w:line="240" w:lineRule="auto"/>
      </w:pPr>
      <w:r>
        <w:rPr>
          <w:sz w:val="20"/>
          <w:u w:val="single" w:color="AAAAAA"/>
        </w:rPr>
        <w:tab/>
      </w:r>
    </w:p>
    <w:sectPr w:rsidR="008469AA">
      <w:headerReference w:type="even" r:id="rId9"/>
      <w:headerReference w:type="default" r:id="rId10"/>
      <w:footerReference w:type="even" r:id="rId11"/>
      <w:footerReference w:type="default" r:id="rId12"/>
      <w:headerReference w:type="first" r:id="rId13"/>
      <w:footerReference w:type="first" r:id="rId14"/>
      <w:pgSz w:w="12240" w:h="15840"/>
      <w:pgMar w:top="864" w:right="864" w:bottom="864" w:left="864" w:header="576" w:footer="576"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25B8BAE6" w14:textId="77777777" w:rsidR="00D97857" w:rsidRDefault="00D97857">
      <w:pPr>
        <w:spacing w:after="0" w:line="240" w:lineRule="auto"/>
      </w:pPr>
      <w:r>
        <w:separator/>
      </w:r>
    </w:p>
  </w:endnote>
  <w:endnote w:type="continuationSeparator" w:id="0">
    <w:p w14:paraId="45E5346B" w14:textId="77777777" w:rsidR="00D97857" w:rsidRDefault="00D978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1"/>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altName w:val="Courier New"/>
    <w:panose1 w:val="02070309020205020404"/>
    <w:charset w:val="01"/>
    <w:family w:val="roman"/>
    <w:pitch w:val="variable"/>
  </w:font>
  <w:font w:name="Liberation Sans">
    <w:altName w:val="Arial"/>
    <w:panose1 w:val="020B0604020202020204"/>
    <w:charset w:val="01"/>
    <w:family w:val="swiss"/>
    <w:pitch w:val="variable"/>
  </w:font>
  <w:font w:name="Noto Sans CJK SC">
    <w:panose1 w:val="020B0604020202020204"/>
    <w:charset w:val="00"/>
    <w:family w:val="roman"/>
    <w:notTrueType/>
    <w:pitch w:val="default"/>
  </w:font>
  <w:font w:name="Lohit Devanagari">
    <w:panose1 w:val="020B0604020202020204"/>
    <w:charset w:val="00"/>
    <w:family w:val="roman"/>
    <w:notTrueType/>
    <w:pitch w:val="default"/>
  </w:font>
  <w:font w:name="Cambria Math">
    <w:panose1 w:val="02040503050406030204"/>
    <w:charset w:val="01"/>
    <w:family w:val="roman"/>
    <w:pitch w:val="variable"/>
    <w:sig w:usb0="E00002FF" w:usb1="420024FF" w:usb2="00000000" w:usb3="00000000" w:csb0="0000019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http://schemas.openxmlformats.org/wordprocessingml/2006/main">
  <w:p>
    <w:pPr>
      <w:pBdr>
        <w:top w:val="single" w:sz="6" w:space="4" w:color="146B66"/>
      </w:pBdr>
      <w:tabs>
        <w:tab w:val="right" w:pos="10800"/>
      </w:tabs>
      <w:spacing w:after="0"/>
    </w:pPr>
    <w:r>
      <w:rPr>
        <w:rFonts w:ascii="Georgia" w:hAnsi="Georgia" w:cs="Georgia"/>
        <w:color w:val="595959"/>
        <w:sz w:val="16"/>
      </w:rPr>
      <w:t xml:space="preserve">© Matthie Assessment | matthie.assessment@gmail.com</w:t>
    </w:r>
    <w:r>
      <w:rPr>
        <w:rFonts w:ascii="Georgia" w:hAnsi="Georgia" w:cs="Georgia"/>
        <w:color w:val="595959"/>
        <w:sz w:val="16"/>
      </w:rPr>
      <w:tab/>
      <w:t xml:space="preserve">Page </w:t>
    </w:r>
    <w:r>
      <w:rPr>
        <w:rFonts w:ascii="Georgia" w:hAnsi="Georgia" w:cs="Georgia"/>
        <w:color w:val="595959"/>
        <w:sz w:val="16"/>
      </w:rPr>
      <w:fldChar w:fldCharType="begin"/>
    </w:r>
    <w:r>
      <w:rPr>
        <w:rFonts w:ascii="Georgia" w:hAnsi="Georgia" w:cs="Georgia"/>
        <w:color w:val="595959"/>
        <w:sz w:val="16"/>
      </w:rPr>
      <w:instrText xml:space="preserve"> PAGE </w:instrText>
    </w:r>
    <w:r>
      <w:rPr>
        <w:rFonts w:ascii="Georgia" w:hAnsi="Georgia" w:cs="Georgia"/>
        <w:color w:val="595959"/>
        <w:sz w:val="16"/>
      </w:rPr>
      <w:fldChar w:fldCharType="end"/>
    </w:r>
  </w:p>
</w:ftr>
</file>

<file path=word/footer2.xml><?xml version="1.0" encoding="utf-8"?>
<w:ftr xmlns:w="http://schemas.openxmlformats.org/wordprocessingml/2006/main">
  <w:p>
    <w:pPr>
      <w:pBdr>
        <w:top w:val="single" w:sz="6" w:space="4" w:color="146B66"/>
      </w:pBdr>
      <w:tabs>
        <w:tab w:val="right" w:pos="10800"/>
      </w:tabs>
      <w:spacing w:after="0"/>
    </w:pPr>
    <w:r>
      <w:rPr>
        <w:rFonts w:ascii="Georgia" w:hAnsi="Georgia" w:cs="Georgia"/>
        <w:color w:val="595959"/>
        <w:sz w:val="16"/>
      </w:rPr>
      <w:t xml:space="preserve">© Matthie Assessment | matthie.assessment@gmail.com</w:t>
    </w:r>
    <w:r>
      <w:rPr>
        <w:rFonts w:ascii="Georgia" w:hAnsi="Georgia" w:cs="Georgia"/>
        <w:color w:val="595959"/>
        <w:sz w:val="16"/>
      </w:rPr>
      <w:tab/>
      <w:t xml:space="preserve">Page </w:t>
    </w:r>
    <w:r>
      <w:rPr>
        <w:rFonts w:ascii="Georgia" w:hAnsi="Georgia" w:cs="Georgia"/>
        <w:color w:val="595959"/>
        <w:sz w:val="16"/>
      </w:rPr>
      <w:fldChar w:fldCharType="begin"/>
    </w:r>
    <w:r>
      <w:rPr>
        <w:rFonts w:ascii="Georgia" w:hAnsi="Georgia" w:cs="Georgia"/>
        <w:color w:val="595959"/>
        <w:sz w:val="16"/>
      </w:rPr>
      <w:instrText xml:space="preserve"> PAGE </w:instrText>
    </w:r>
    <w:r>
      <w:rPr>
        <w:rFonts w:ascii="Georgia" w:hAnsi="Georgia" w:cs="Georgia"/>
        <w:color w:val="595959"/>
        <w:sz w:val="16"/>
      </w:rPr>
      <w:fldChar w:fldCharType="end"/>
    </w:r>
  </w:p>
</w:ftr>
</file>

<file path=word/footer3.xml><?xml version="1.0" encoding="utf-8"?>
<w:ftr xmlns:w="http://schemas.openxmlformats.org/wordprocessingml/2006/main">
  <w:p>
    <w:pPr>
      <w:pBdr>
        <w:top w:val="single" w:sz="6" w:space="4" w:color="146B66"/>
      </w:pBdr>
      <w:tabs>
        <w:tab w:val="right" w:pos="10800"/>
      </w:tabs>
      <w:spacing w:after="0"/>
    </w:pPr>
    <w:r>
      <w:rPr>
        <w:rFonts w:ascii="Georgia" w:hAnsi="Georgia" w:cs="Georgia"/>
        <w:color w:val="595959"/>
        <w:sz w:val="16"/>
      </w:rPr>
      <w:t xml:space="preserve">© Matthie Assessment | matthie.assessment@gmail.com</w:t>
    </w:r>
    <w:r>
      <w:rPr>
        <w:rFonts w:ascii="Georgia" w:hAnsi="Georgia" w:cs="Georgia"/>
        <w:color w:val="595959"/>
        <w:sz w:val="16"/>
      </w:rPr>
      <w:tab/>
      <w:t xml:space="preserve">Page </w:t>
    </w:r>
    <w:r>
      <w:rPr>
        <w:rFonts w:ascii="Georgia" w:hAnsi="Georgia" w:cs="Georgia"/>
        <w:color w:val="595959"/>
        <w:sz w:val="16"/>
      </w:rPr>
      <w:fldChar w:fldCharType="begin"/>
    </w:r>
    <w:r>
      <w:rPr>
        <w:rFonts w:ascii="Georgia" w:hAnsi="Georgia" w:cs="Georgia"/>
        <w:color w:val="595959"/>
        <w:sz w:val="16"/>
      </w:rPr>
      <w:instrText xml:space="preserve"> PAGE </w:instrText>
    </w:r>
    <w:r>
      <w:rPr>
        <w:rFonts w:ascii="Georgia" w:hAnsi="Georgia" w:cs="Georgia"/>
        <w:color w:val="595959"/>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03C81780" w14:textId="77777777" w:rsidR="00D97857" w:rsidRDefault="00D97857">
      <w:pPr>
        <w:spacing w:after="0" w:line="240" w:lineRule="auto"/>
      </w:pPr>
      <w:r>
        <w:separator/>
      </w:r>
    </w:p>
  </w:footnote>
  <w:footnote w:type="continuationSeparator" w:id="0">
    <w:p w14:paraId="0CF14119" w14:textId="77777777" w:rsidR="00D97857" w:rsidRDefault="00D97857">
      <w:pPr>
        <w:spacing w:after="0" w:line="240" w:lineRule="auto"/>
      </w:pPr>
      <w:r>
        <w:continuationSeparator/>
      </w:r>
    </w:p>
  </w:footnote>
</w:footnotes>
</file>

<file path=word/header1.xml><?xml version="1.0" encoding="utf-8"?>
<w:hdr xmlns:w="http://schemas.openxmlformats.org/wordprocessingml/2006/main">
  <w:p>
    <w:pPr>
      <w:pBdr>
        <w:bottom w:val="single" w:sz="6" w:space="4" w:color="146B66"/>
      </w:pBdr>
      <w:tabs>
        <w:tab w:val="right" w:pos="10800"/>
      </w:tabs>
      <w:spacing w:after="0"/>
    </w:pPr>
    <w:r>
      <w:rPr>
        <w:rFonts w:ascii="Georgia" w:hAnsi="Georgia" w:cs="Georgia"/>
        <w:b/>
        <w:color w:val="146B66"/>
        <w:sz w:val="18"/>
      </w:rPr>
      <w:t xml:space="preserve">Matthie Assessment</w:t>
    </w:r>
    <w:r>
      <w:rPr>
        <w:rFonts w:ascii="Georgia" w:hAnsi="Georgia" w:cs="Georgia"/>
        <w:color w:val="595959"/>
        <w:sz w:val="18"/>
      </w:rPr>
      <w:tab/>
      <w:t xml:space="preserve">Proportional Reasoning Companion</w:t>
    </w:r>
  </w:p>
</w:hdr>
</file>

<file path=word/header2.xml><?xml version="1.0" encoding="utf-8"?>
<w:hdr xmlns:w="http://schemas.openxmlformats.org/wordprocessingml/2006/main">
  <w:p>
    <w:pPr>
      <w:pBdr>
        <w:bottom w:val="single" w:sz="6" w:space="4" w:color="146B66"/>
      </w:pBdr>
      <w:tabs>
        <w:tab w:val="right" w:pos="10800"/>
      </w:tabs>
      <w:spacing w:after="0"/>
    </w:pPr>
    <w:r>
      <w:rPr>
        <w:rFonts w:ascii="Georgia" w:hAnsi="Georgia" w:cs="Georgia"/>
        <w:b/>
        <w:color w:val="146B66"/>
        <w:sz w:val="18"/>
      </w:rPr>
      <w:t xml:space="preserve">Matthie Assessment</w:t>
    </w:r>
    <w:r>
      <w:rPr>
        <w:rFonts w:ascii="Georgia" w:hAnsi="Georgia" w:cs="Georgia"/>
        <w:color w:val="595959"/>
        <w:sz w:val="18"/>
      </w:rPr>
      <w:tab/>
      <w:t xml:space="preserve">Proportional Reasoning Companion</w:t>
    </w:r>
  </w:p>
</w:hdr>
</file>

<file path=word/header3.xml><?xml version="1.0" encoding="utf-8"?>
<w:hdr xmlns:w="http://schemas.openxmlformats.org/wordprocessingml/2006/main">
  <w:p>
    <w:pPr>
      <w:pBdr>
        <w:bottom w:val="single" w:sz="6" w:space="4" w:color="146B66"/>
      </w:pBdr>
      <w:tabs>
        <w:tab w:val="right" w:pos="10800"/>
      </w:tabs>
      <w:spacing w:after="0"/>
    </w:pPr>
    <w:r>
      <w:rPr>
        <w:rFonts w:ascii="Georgia" w:hAnsi="Georgia" w:cs="Georgia"/>
        <w:b/>
        <w:color w:val="146B66"/>
        <w:sz w:val="18"/>
      </w:rPr>
      <w:t xml:space="preserve">Matthie Assessment</w:t>
    </w:r>
    <w:r>
      <w:rPr>
        <w:rFonts w:ascii="Georgia" w:hAnsi="Georgia" w:cs="Georgia"/>
        <w:color w:val="595959"/>
        <w:sz w:val="18"/>
      </w:rPr>
      <w:tab/>
      <w:t xml:space="preserve">Proportional Reasoning Companion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2BF179C"/>
    <w:multiLevelType w:val="multilevel"/>
    <w:tmpl w:val="ED70992A"/>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1" w15:restartNumberingAfterBreak="0">
    <w:nsid w:val="039A4804"/>
    <w:multiLevelType w:val="multilevel"/>
    <w:tmpl w:val="E88CCBB8"/>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2" w15:restartNumberingAfterBreak="0">
    <w:nsid w:val="05D73ABF"/>
    <w:multiLevelType w:val="multilevel"/>
    <w:tmpl w:val="C024AB9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3" w15:restartNumberingAfterBreak="0">
    <w:nsid w:val="08886751"/>
    <w:multiLevelType w:val="multilevel"/>
    <w:tmpl w:val="915CE862"/>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4" w15:restartNumberingAfterBreak="0">
    <w:nsid w:val="096358E9"/>
    <w:multiLevelType w:val="multilevel"/>
    <w:tmpl w:val="601A1AB4"/>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5" w15:restartNumberingAfterBreak="0">
    <w:nsid w:val="09BE01AD"/>
    <w:multiLevelType w:val="multilevel"/>
    <w:tmpl w:val="D8EA2AB2"/>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6" w15:restartNumberingAfterBreak="0">
    <w:nsid w:val="0B754146"/>
    <w:multiLevelType w:val="multilevel"/>
    <w:tmpl w:val="93BAB3CC"/>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7" w15:restartNumberingAfterBreak="0">
    <w:nsid w:val="0DA356E4"/>
    <w:multiLevelType w:val="multilevel"/>
    <w:tmpl w:val="4C9C5F2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8" w15:restartNumberingAfterBreak="0">
    <w:nsid w:val="0ED93FB0"/>
    <w:multiLevelType w:val="multilevel"/>
    <w:tmpl w:val="1C60F0C8"/>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9" w15:restartNumberingAfterBreak="0">
    <w:nsid w:val="0F316E81"/>
    <w:multiLevelType w:val="multilevel"/>
    <w:tmpl w:val="42F40236"/>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10" w15:restartNumberingAfterBreak="0">
    <w:nsid w:val="134A3C44"/>
    <w:multiLevelType w:val="multilevel"/>
    <w:tmpl w:val="92741608"/>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11" w15:restartNumberingAfterBreak="0">
    <w:nsid w:val="16562877"/>
    <w:multiLevelType w:val="multilevel"/>
    <w:tmpl w:val="2A7EA6F0"/>
    <w:lvl w:ilvl="0">
      <w:start w:val="11"/>
      <w:numFmt w:val="decimal"/>
      <w:lvlText w:val="%1."/>
      <w:lvlJc w:val="left"/>
      <w:pPr>
        <w:tabs>
          <w:tab w:val="num" w:pos="0"/>
        </w:tabs>
        <w:ind w:left="720" w:hanging="480"/>
      </w:pPr>
    </w:lvl>
    <w:lvl w:ilvl="1">
      <w:start w:val="11"/>
      <w:numFmt w:val="decimal"/>
      <w:lvlText w:val="%2."/>
      <w:lvlJc w:val="left"/>
      <w:pPr>
        <w:tabs>
          <w:tab w:val="num" w:pos="0"/>
        </w:tabs>
        <w:ind w:left="1440" w:hanging="480"/>
      </w:pPr>
    </w:lvl>
    <w:lvl w:ilvl="2">
      <w:start w:val="11"/>
      <w:numFmt w:val="decimal"/>
      <w:lvlText w:val="%3."/>
      <w:lvlJc w:val="left"/>
      <w:pPr>
        <w:tabs>
          <w:tab w:val="num" w:pos="0"/>
        </w:tabs>
        <w:ind w:left="2160" w:hanging="480"/>
      </w:pPr>
    </w:lvl>
    <w:lvl w:ilvl="3">
      <w:start w:val="11"/>
      <w:numFmt w:val="decimal"/>
      <w:lvlText w:val="%4."/>
      <w:lvlJc w:val="left"/>
      <w:pPr>
        <w:tabs>
          <w:tab w:val="num" w:pos="0"/>
        </w:tabs>
        <w:ind w:left="2880" w:hanging="480"/>
      </w:pPr>
    </w:lvl>
    <w:lvl w:ilvl="4">
      <w:start w:val="11"/>
      <w:numFmt w:val="decimal"/>
      <w:lvlText w:val="%5."/>
      <w:lvlJc w:val="left"/>
      <w:pPr>
        <w:tabs>
          <w:tab w:val="num" w:pos="0"/>
        </w:tabs>
        <w:ind w:left="3600" w:hanging="480"/>
      </w:pPr>
    </w:lvl>
    <w:lvl w:ilvl="5">
      <w:start w:val="11"/>
      <w:numFmt w:val="decimal"/>
      <w:lvlText w:val="%6."/>
      <w:lvlJc w:val="left"/>
      <w:pPr>
        <w:tabs>
          <w:tab w:val="num" w:pos="0"/>
        </w:tabs>
        <w:ind w:left="4320" w:hanging="480"/>
      </w:pPr>
    </w:lvl>
    <w:lvl w:ilvl="6">
      <w:start w:val="11"/>
      <w:numFmt w:val="decimal"/>
      <w:lvlText w:val="%7."/>
      <w:lvlJc w:val="left"/>
      <w:pPr>
        <w:tabs>
          <w:tab w:val="num" w:pos="0"/>
        </w:tabs>
        <w:ind w:left="5040" w:hanging="480"/>
      </w:pPr>
    </w:lvl>
    <w:lvl w:ilvl="7">
      <w:start w:val="11"/>
      <w:numFmt w:val="decimal"/>
      <w:lvlText w:val="%8."/>
      <w:lvlJc w:val="left"/>
      <w:pPr>
        <w:tabs>
          <w:tab w:val="num" w:pos="0"/>
        </w:tabs>
        <w:ind w:left="5760" w:hanging="480"/>
      </w:pPr>
    </w:lvl>
    <w:lvl w:ilvl="8">
      <w:start w:val="11"/>
      <w:numFmt w:val="decimal"/>
      <w:lvlText w:val="%9."/>
      <w:lvlJc w:val="left"/>
      <w:pPr>
        <w:tabs>
          <w:tab w:val="num" w:pos="0"/>
        </w:tabs>
        <w:ind w:left="6480" w:hanging="480"/>
      </w:pPr>
    </w:lvl>
  </w:abstractNum>
  <w:abstractNum w:abstractNumId="12" w15:restartNumberingAfterBreak="0">
    <w:nsid w:val="1BEC7050"/>
    <w:multiLevelType w:val="multilevel"/>
    <w:tmpl w:val="FBB860EA"/>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13" w15:restartNumberingAfterBreak="0">
    <w:nsid w:val="1D47661F"/>
    <w:multiLevelType w:val="multilevel"/>
    <w:tmpl w:val="14E885E4"/>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14" w15:restartNumberingAfterBreak="0">
    <w:nsid w:val="1D9F0151"/>
    <w:multiLevelType w:val="multilevel"/>
    <w:tmpl w:val="59882526"/>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15" w15:restartNumberingAfterBreak="0">
    <w:nsid w:val="20562838"/>
    <w:multiLevelType w:val="multilevel"/>
    <w:tmpl w:val="2F82F418"/>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16" w15:restartNumberingAfterBreak="0">
    <w:nsid w:val="20B733EA"/>
    <w:multiLevelType w:val="multilevel"/>
    <w:tmpl w:val="8B0A9BA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17" w15:restartNumberingAfterBreak="0">
    <w:nsid w:val="210B683E"/>
    <w:multiLevelType w:val="multilevel"/>
    <w:tmpl w:val="E07C711C"/>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18" w15:restartNumberingAfterBreak="0">
    <w:nsid w:val="217E0A82"/>
    <w:multiLevelType w:val="multilevel"/>
    <w:tmpl w:val="A74A33DC"/>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19" w15:restartNumberingAfterBreak="0">
    <w:nsid w:val="222C2D75"/>
    <w:multiLevelType w:val="multilevel"/>
    <w:tmpl w:val="4BFC8DFC"/>
    <w:lvl w:ilvl="0">
      <w:start w:val="8"/>
      <w:numFmt w:val="decimal"/>
      <w:lvlText w:val="%1."/>
      <w:lvlJc w:val="left"/>
      <w:pPr>
        <w:tabs>
          <w:tab w:val="num" w:pos="0"/>
        </w:tabs>
        <w:ind w:left="720" w:hanging="480"/>
      </w:pPr>
    </w:lvl>
    <w:lvl w:ilvl="1">
      <w:start w:val="8"/>
      <w:numFmt w:val="decimal"/>
      <w:lvlText w:val="%2."/>
      <w:lvlJc w:val="left"/>
      <w:pPr>
        <w:tabs>
          <w:tab w:val="num" w:pos="0"/>
        </w:tabs>
        <w:ind w:left="1440" w:hanging="480"/>
      </w:pPr>
    </w:lvl>
    <w:lvl w:ilvl="2">
      <w:start w:val="8"/>
      <w:numFmt w:val="decimal"/>
      <w:lvlText w:val="%3."/>
      <w:lvlJc w:val="left"/>
      <w:pPr>
        <w:tabs>
          <w:tab w:val="num" w:pos="0"/>
        </w:tabs>
        <w:ind w:left="2160" w:hanging="480"/>
      </w:pPr>
    </w:lvl>
    <w:lvl w:ilvl="3">
      <w:start w:val="8"/>
      <w:numFmt w:val="decimal"/>
      <w:lvlText w:val="%4."/>
      <w:lvlJc w:val="left"/>
      <w:pPr>
        <w:tabs>
          <w:tab w:val="num" w:pos="0"/>
        </w:tabs>
        <w:ind w:left="2880" w:hanging="480"/>
      </w:pPr>
    </w:lvl>
    <w:lvl w:ilvl="4">
      <w:start w:val="8"/>
      <w:numFmt w:val="decimal"/>
      <w:lvlText w:val="%5."/>
      <w:lvlJc w:val="left"/>
      <w:pPr>
        <w:tabs>
          <w:tab w:val="num" w:pos="0"/>
        </w:tabs>
        <w:ind w:left="3600" w:hanging="480"/>
      </w:pPr>
    </w:lvl>
    <w:lvl w:ilvl="5">
      <w:start w:val="8"/>
      <w:numFmt w:val="decimal"/>
      <w:lvlText w:val="%6."/>
      <w:lvlJc w:val="left"/>
      <w:pPr>
        <w:tabs>
          <w:tab w:val="num" w:pos="0"/>
        </w:tabs>
        <w:ind w:left="4320" w:hanging="480"/>
      </w:pPr>
    </w:lvl>
    <w:lvl w:ilvl="6">
      <w:start w:val="8"/>
      <w:numFmt w:val="decimal"/>
      <w:lvlText w:val="%7."/>
      <w:lvlJc w:val="left"/>
      <w:pPr>
        <w:tabs>
          <w:tab w:val="num" w:pos="0"/>
        </w:tabs>
        <w:ind w:left="5040" w:hanging="480"/>
      </w:pPr>
    </w:lvl>
    <w:lvl w:ilvl="7">
      <w:start w:val="8"/>
      <w:numFmt w:val="decimal"/>
      <w:lvlText w:val="%8."/>
      <w:lvlJc w:val="left"/>
      <w:pPr>
        <w:tabs>
          <w:tab w:val="num" w:pos="0"/>
        </w:tabs>
        <w:ind w:left="5760" w:hanging="480"/>
      </w:pPr>
    </w:lvl>
    <w:lvl w:ilvl="8">
      <w:start w:val="8"/>
      <w:numFmt w:val="decimal"/>
      <w:lvlText w:val="%9."/>
      <w:lvlJc w:val="left"/>
      <w:pPr>
        <w:tabs>
          <w:tab w:val="num" w:pos="0"/>
        </w:tabs>
        <w:ind w:left="6480" w:hanging="480"/>
      </w:pPr>
    </w:lvl>
  </w:abstractNum>
  <w:abstractNum w:abstractNumId="20" w15:restartNumberingAfterBreak="0">
    <w:nsid w:val="239670DC"/>
    <w:multiLevelType w:val="multilevel"/>
    <w:tmpl w:val="1436BE84"/>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21" w15:restartNumberingAfterBreak="0">
    <w:nsid w:val="263F7ED7"/>
    <w:multiLevelType w:val="multilevel"/>
    <w:tmpl w:val="A2C6073A"/>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22" w15:restartNumberingAfterBreak="0">
    <w:nsid w:val="276E72E2"/>
    <w:multiLevelType w:val="multilevel"/>
    <w:tmpl w:val="14CE791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23" w15:restartNumberingAfterBreak="0">
    <w:nsid w:val="2A2B64C8"/>
    <w:multiLevelType w:val="multilevel"/>
    <w:tmpl w:val="4C9EE24A"/>
    <w:lvl w:ilvl="0">
      <w:start w:val="11"/>
      <w:numFmt w:val="decimal"/>
      <w:lvlText w:val="%1."/>
      <w:lvlJc w:val="left"/>
      <w:pPr>
        <w:tabs>
          <w:tab w:val="num" w:pos="0"/>
        </w:tabs>
        <w:ind w:left="720" w:hanging="480"/>
      </w:pPr>
    </w:lvl>
    <w:lvl w:ilvl="1">
      <w:start w:val="11"/>
      <w:numFmt w:val="decimal"/>
      <w:lvlText w:val="%2."/>
      <w:lvlJc w:val="left"/>
      <w:pPr>
        <w:tabs>
          <w:tab w:val="num" w:pos="0"/>
        </w:tabs>
        <w:ind w:left="1440" w:hanging="480"/>
      </w:pPr>
    </w:lvl>
    <w:lvl w:ilvl="2">
      <w:start w:val="11"/>
      <w:numFmt w:val="decimal"/>
      <w:lvlText w:val="%3."/>
      <w:lvlJc w:val="left"/>
      <w:pPr>
        <w:tabs>
          <w:tab w:val="num" w:pos="0"/>
        </w:tabs>
        <w:ind w:left="2160" w:hanging="480"/>
      </w:pPr>
    </w:lvl>
    <w:lvl w:ilvl="3">
      <w:start w:val="11"/>
      <w:numFmt w:val="decimal"/>
      <w:lvlText w:val="%4."/>
      <w:lvlJc w:val="left"/>
      <w:pPr>
        <w:tabs>
          <w:tab w:val="num" w:pos="0"/>
        </w:tabs>
        <w:ind w:left="2880" w:hanging="480"/>
      </w:pPr>
    </w:lvl>
    <w:lvl w:ilvl="4">
      <w:start w:val="11"/>
      <w:numFmt w:val="decimal"/>
      <w:lvlText w:val="%5."/>
      <w:lvlJc w:val="left"/>
      <w:pPr>
        <w:tabs>
          <w:tab w:val="num" w:pos="0"/>
        </w:tabs>
        <w:ind w:left="3600" w:hanging="480"/>
      </w:pPr>
    </w:lvl>
    <w:lvl w:ilvl="5">
      <w:start w:val="11"/>
      <w:numFmt w:val="decimal"/>
      <w:lvlText w:val="%6."/>
      <w:lvlJc w:val="left"/>
      <w:pPr>
        <w:tabs>
          <w:tab w:val="num" w:pos="0"/>
        </w:tabs>
        <w:ind w:left="4320" w:hanging="480"/>
      </w:pPr>
    </w:lvl>
    <w:lvl w:ilvl="6">
      <w:start w:val="11"/>
      <w:numFmt w:val="decimal"/>
      <w:lvlText w:val="%7."/>
      <w:lvlJc w:val="left"/>
      <w:pPr>
        <w:tabs>
          <w:tab w:val="num" w:pos="0"/>
        </w:tabs>
        <w:ind w:left="5040" w:hanging="480"/>
      </w:pPr>
    </w:lvl>
    <w:lvl w:ilvl="7">
      <w:start w:val="11"/>
      <w:numFmt w:val="decimal"/>
      <w:lvlText w:val="%8."/>
      <w:lvlJc w:val="left"/>
      <w:pPr>
        <w:tabs>
          <w:tab w:val="num" w:pos="0"/>
        </w:tabs>
        <w:ind w:left="5760" w:hanging="480"/>
      </w:pPr>
    </w:lvl>
    <w:lvl w:ilvl="8">
      <w:start w:val="11"/>
      <w:numFmt w:val="decimal"/>
      <w:lvlText w:val="%9."/>
      <w:lvlJc w:val="left"/>
      <w:pPr>
        <w:tabs>
          <w:tab w:val="num" w:pos="0"/>
        </w:tabs>
        <w:ind w:left="6480" w:hanging="480"/>
      </w:pPr>
    </w:lvl>
  </w:abstractNum>
  <w:abstractNum w:abstractNumId="24" w15:restartNumberingAfterBreak="0">
    <w:nsid w:val="2B325D0E"/>
    <w:multiLevelType w:val="multilevel"/>
    <w:tmpl w:val="782EE61A"/>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25" w15:restartNumberingAfterBreak="0">
    <w:nsid w:val="2C0A3B6F"/>
    <w:multiLevelType w:val="multilevel"/>
    <w:tmpl w:val="8AC41344"/>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26" w15:restartNumberingAfterBreak="0">
    <w:nsid w:val="2E1B0F6E"/>
    <w:multiLevelType w:val="multilevel"/>
    <w:tmpl w:val="22A6B73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27" w15:restartNumberingAfterBreak="0">
    <w:nsid w:val="30E87BE0"/>
    <w:multiLevelType w:val="multilevel"/>
    <w:tmpl w:val="4B3EDC66"/>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28" w15:restartNumberingAfterBreak="0">
    <w:nsid w:val="341E10F4"/>
    <w:multiLevelType w:val="multilevel"/>
    <w:tmpl w:val="4DDC5328"/>
    <w:lvl w:ilvl="0">
      <w:start w:val="7"/>
      <w:numFmt w:val="decimal"/>
      <w:lvlText w:val="%1."/>
      <w:lvlJc w:val="left"/>
      <w:pPr>
        <w:tabs>
          <w:tab w:val="num" w:pos="0"/>
        </w:tabs>
        <w:ind w:left="720" w:hanging="480"/>
      </w:pPr>
    </w:lvl>
    <w:lvl w:ilvl="1">
      <w:start w:val="7"/>
      <w:numFmt w:val="decimal"/>
      <w:lvlText w:val="%2."/>
      <w:lvlJc w:val="left"/>
      <w:pPr>
        <w:tabs>
          <w:tab w:val="num" w:pos="0"/>
        </w:tabs>
        <w:ind w:left="1440" w:hanging="480"/>
      </w:pPr>
    </w:lvl>
    <w:lvl w:ilvl="2">
      <w:start w:val="7"/>
      <w:numFmt w:val="decimal"/>
      <w:lvlText w:val="%3."/>
      <w:lvlJc w:val="left"/>
      <w:pPr>
        <w:tabs>
          <w:tab w:val="num" w:pos="0"/>
        </w:tabs>
        <w:ind w:left="2160" w:hanging="480"/>
      </w:pPr>
    </w:lvl>
    <w:lvl w:ilvl="3">
      <w:start w:val="7"/>
      <w:numFmt w:val="decimal"/>
      <w:lvlText w:val="%4."/>
      <w:lvlJc w:val="left"/>
      <w:pPr>
        <w:tabs>
          <w:tab w:val="num" w:pos="0"/>
        </w:tabs>
        <w:ind w:left="2880" w:hanging="480"/>
      </w:pPr>
    </w:lvl>
    <w:lvl w:ilvl="4">
      <w:start w:val="7"/>
      <w:numFmt w:val="decimal"/>
      <w:lvlText w:val="%5."/>
      <w:lvlJc w:val="left"/>
      <w:pPr>
        <w:tabs>
          <w:tab w:val="num" w:pos="0"/>
        </w:tabs>
        <w:ind w:left="3600" w:hanging="480"/>
      </w:pPr>
    </w:lvl>
    <w:lvl w:ilvl="5">
      <w:start w:val="7"/>
      <w:numFmt w:val="decimal"/>
      <w:lvlText w:val="%6."/>
      <w:lvlJc w:val="left"/>
      <w:pPr>
        <w:tabs>
          <w:tab w:val="num" w:pos="0"/>
        </w:tabs>
        <w:ind w:left="4320" w:hanging="480"/>
      </w:pPr>
    </w:lvl>
    <w:lvl w:ilvl="6">
      <w:start w:val="7"/>
      <w:numFmt w:val="decimal"/>
      <w:lvlText w:val="%7."/>
      <w:lvlJc w:val="left"/>
      <w:pPr>
        <w:tabs>
          <w:tab w:val="num" w:pos="0"/>
        </w:tabs>
        <w:ind w:left="5040" w:hanging="480"/>
      </w:pPr>
    </w:lvl>
    <w:lvl w:ilvl="7">
      <w:start w:val="7"/>
      <w:numFmt w:val="decimal"/>
      <w:lvlText w:val="%8."/>
      <w:lvlJc w:val="left"/>
      <w:pPr>
        <w:tabs>
          <w:tab w:val="num" w:pos="0"/>
        </w:tabs>
        <w:ind w:left="5760" w:hanging="480"/>
      </w:pPr>
    </w:lvl>
    <w:lvl w:ilvl="8">
      <w:start w:val="7"/>
      <w:numFmt w:val="decimal"/>
      <w:lvlText w:val="%9."/>
      <w:lvlJc w:val="left"/>
      <w:pPr>
        <w:tabs>
          <w:tab w:val="num" w:pos="0"/>
        </w:tabs>
        <w:ind w:left="6480" w:hanging="480"/>
      </w:pPr>
    </w:lvl>
  </w:abstractNum>
  <w:abstractNum w:abstractNumId="29" w15:restartNumberingAfterBreak="0">
    <w:nsid w:val="34265FEE"/>
    <w:multiLevelType w:val="multilevel"/>
    <w:tmpl w:val="DEF02ACA"/>
    <w:lvl w:ilvl="0">
      <w:start w:val="6"/>
      <w:numFmt w:val="decimal"/>
      <w:lvlText w:val="%1."/>
      <w:lvlJc w:val="left"/>
      <w:pPr>
        <w:tabs>
          <w:tab w:val="num" w:pos="0"/>
        </w:tabs>
        <w:ind w:left="720" w:hanging="480"/>
      </w:pPr>
    </w:lvl>
    <w:lvl w:ilvl="1">
      <w:start w:val="6"/>
      <w:numFmt w:val="decimal"/>
      <w:lvlText w:val="%2."/>
      <w:lvlJc w:val="left"/>
      <w:pPr>
        <w:tabs>
          <w:tab w:val="num" w:pos="0"/>
        </w:tabs>
        <w:ind w:left="1440" w:hanging="480"/>
      </w:pPr>
    </w:lvl>
    <w:lvl w:ilvl="2">
      <w:start w:val="6"/>
      <w:numFmt w:val="decimal"/>
      <w:lvlText w:val="%3."/>
      <w:lvlJc w:val="left"/>
      <w:pPr>
        <w:tabs>
          <w:tab w:val="num" w:pos="0"/>
        </w:tabs>
        <w:ind w:left="2160" w:hanging="480"/>
      </w:pPr>
    </w:lvl>
    <w:lvl w:ilvl="3">
      <w:start w:val="6"/>
      <w:numFmt w:val="decimal"/>
      <w:lvlText w:val="%4."/>
      <w:lvlJc w:val="left"/>
      <w:pPr>
        <w:tabs>
          <w:tab w:val="num" w:pos="0"/>
        </w:tabs>
        <w:ind w:left="2880" w:hanging="480"/>
      </w:pPr>
    </w:lvl>
    <w:lvl w:ilvl="4">
      <w:start w:val="6"/>
      <w:numFmt w:val="decimal"/>
      <w:lvlText w:val="%5."/>
      <w:lvlJc w:val="left"/>
      <w:pPr>
        <w:tabs>
          <w:tab w:val="num" w:pos="0"/>
        </w:tabs>
        <w:ind w:left="3600" w:hanging="480"/>
      </w:pPr>
    </w:lvl>
    <w:lvl w:ilvl="5">
      <w:start w:val="6"/>
      <w:numFmt w:val="decimal"/>
      <w:lvlText w:val="%6."/>
      <w:lvlJc w:val="left"/>
      <w:pPr>
        <w:tabs>
          <w:tab w:val="num" w:pos="0"/>
        </w:tabs>
        <w:ind w:left="4320" w:hanging="480"/>
      </w:pPr>
    </w:lvl>
    <w:lvl w:ilvl="6">
      <w:start w:val="6"/>
      <w:numFmt w:val="decimal"/>
      <w:lvlText w:val="%7."/>
      <w:lvlJc w:val="left"/>
      <w:pPr>
        <w:tabs>
          <w:tab w:val="num" w:pos="0"/>
        </w:tabs>
        <w:ind w:left="5040" w:hanging="480"/>
      </w:pPr>
    </w:lvl>
    <w:lvl w:ilvl="7">
      <w:start w:val="6"/>
      <w:numFmt w:val="decimal"/>
      <w:lvlText w:val="%8."/>
      <w:lvlJc w:val="left"/>
      <w:pPr>
        <w:tabs>
          <w:tab w:val="num" w:pos="0"/>
        </w:tabs>
        <w:ind w:left="5760" w:hanging="480"/>
      </w:pPr>
    </w:lvl>
    <w:lvl w:ilvl="8">
      <w:start w:val="6"/>
      <w:numFmt w:val="decimal"/>
      <w:lvlText w:val="%9."/>
      <w:lvlJc w:val="left"/>
      <w:pPr>
        <w:tabs>
          <w:tab w:val="num" w:pos="0"/>
        </w:tabs>
        <w:ind w:left="6480" w:hanging="480"/>
      </w:pPr>
    </w:lvl>
  </w:abstractNum>
  <w:abstractNum w:abstractNumId="30" w15:restartNumberingAfterBreak="0">
    <w:nsid w:val="357D3204"/>
    <w:multiLevelType w:val="multilevel"/>
    <w:tmpl w:val="10BC5BB0"/>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31" w15:restartNumberingAfterBreak="0">
    <w:nsid w:val="35820C69"/>
    <w:multiLevelType w:val="multilevel"/>
    <w:tmpl w:val="77AC6670"/>
    <w:lvl w:ilvl="0">
      <w:start w:val="7"/>
      <w:numFmt w:val="decimal"/>
      <w:lvlText w:val="%1."/>
      <w:lvlJc w:val="left"/>
      <w:pPr>
        <w:tabs>
          <w:tab w:val="num" w:pos="0"/>
        </w:tabs>
        <w:ind w:left="720" w:hanging="480"/>
      </w:pPr>
    </w:lvl>
    <w:lvl w:ilvl="1">
      <w:start w:val="7"/>
      <w:numFmt w:val="decimal"/>
      <w:lvlText w:val="%2."/>
      <w:lvlJc w:val="left"/>
      <w:pPr>
        <w:tabs>
          <w:tab w:val="num" w:pos="0"/>
        </w:tabs>
        <w:ind w:left="1440" w:hanging="480"/>
      </w:pPr>
    </w:lvl>
    <w:lvl w:ilvl="2">
      <w:start w:val="7"/>
      <w:numFmt w:val="decimal"/>
      <w:lvlText w:val="%3."/>
      <w:lvlJc w:val="left"/>
      <w:pPr>
        <w:tabs>
          <w:tab w:val="num" w:pos="0"/>
        </w:tabs>
        <w:ind w:left="2160" w:hanging="480"/>
      </w:pPr>
    </w:lvl>
    <w:lvl w:ilvl="3">
      <w:start w:val="7"/>
      <w:numFmt w:val="decimal"/>
      <w:lvlText w:val="%4."/>
      <w:lvlJc w:val="left"/>
      <w:pPr>
        <w:tabs>
          <w:tab w:val="num" w:pos="0"/>
        </w:tabs>
        <w:ind w:left="2880" w:hanging="480"/>
      </w:pPr>
    </w:lvl>
    <w:lvl w:ilvl="4">
      <w:start w:val="7"/>
      <w:numFmt w:val="decimal"/>
      <w:lvlText w:val="%5."/>
      <w:lvlJc w:val="left"/>
      <w:pPr>
        <w:tabs>
          <w:tab w:val="num" w:pos="0"/>
        </w:tabs>
        <w:ind w:left="3600" w:hanging="480"/>
      </w:pPr>
    </w:lvl>
    <w:lvl w:ilvl="5">
      <w:start w:val="7"/>
      <w:numFmt w:val="decimal"/>
      <w:lvlText w:val="%6."/>
      <w:lvlJc w:val="left"/>
      <w:pPr>
        <w:tabs>
          <w:tab w:val="num" w:pos="0"/>
        </w:tabs>
        <w:ind w:left="4320" w:hanging="480"/>
      </w:pPr>
    </w:lvl>
    <w:lvl w:ilvl="6">
      <w:start w:val="7"/>
      <w:numFmt w:val="decimal"/>
      <w:lvlText w:val="%7."/>
      <w:lvlJc w:val="left"/>
      <w:pPr>
        <w:tabs>
          <w:tab w:val="num" w:pos="0"/>
        </w:tabs>
        <w:ind w:left="5040" w:hanging="480"/>
      </w:pPr>
    </w:lvl>
    <w:lvl w:ilvl="7">
      <w:start w:val="7"/>
      <w:numFmt w:val="decimal"/>
      <w:lvlText w:val="%8."/>
      <w:lvlJc w:val="left"/>
      <w:pPr>
        <w:tabs>
          <w:tab w:val="num" w:pos="0"/>
        </w:tabs>
        <w:ind w:left="5760" w:hanging="480"/>
      </w:pPr>
    </w:lvl>
    <w:lvl w:ilvl="8">
      <w:start w:val="7"/>
      <w:numFmt w:val="decimal"/>
      <w:lvlText w:val="%9."/>
      <w:lvlJc w:val="left"/>
      <w:pPr>
        <w:tabs>
          <w:tab w:val="num" w:pos="0"/>
        </w:tabs>
        <w:ind w:left="6480" w:hanging="480"/>
      </w:pPr>
    </w:lvl>
  </w:abstractNum>
  <w:abstractNum w:abstractNumId="32" w15:restartNumberingAfterBreak="0">
    <w:nsid w:val="36EA75F1"/>
    <w:multiLevelType w:val="multilevel"/>
    <w:tmpl w:val="F956F8E6"/>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33" w15:restartNumberingAfterBreak="0">
    <w:nsid w:val="3B59016C"/>
    <w:multiLevelType w:val="multilevel"/>
    <w:tmpl w:val="9AE4AD44"/>
    <w:lvl w:ilvl="0">
      <w:start w:val="7"/>
      <w:numFmt w:val="decimal"/>
      <w:lvlText w:val="%1."/>
      <w:lvlJc w:val="left"/>
      <w:pPr>
        <w:tabs>
          <w:tab w:val="num" w:pos="0"/>
        </w:tabs>
        <w:ind w:left="720" w:hanging="480"/>
      </w:pPr>
    </w:lvl>
    <w:lvl w:ilvl="1">
      <w:start w:val="7"/>
      <w:numFmt w:val="decimal"/>
      <w:lvlText w:val="%2."/>
      <w:lvlJc w:val="left"/>
      <w:pPr>
        <w:tabs>
          <w:tab w:val="num" w:pos="0"/>
        </w:tabs>
        <w:ind w:left="1440" w:hanging="480"/>
      </w:pPr>
    </w:lvl>
    <w:lvl w:ilvl="2">
      <w:start w:val="7"/>
      <w:numFmt w:val="decimal"/>
      <w:lvlText w:val="%3."/>
      <w:lvlJc w:val="left"/>
      <w:pPr>
        <w:tabs>
          <w:tab w:val="num" w:pos="0"/>
        </w:tabs>
        <w:ind w:left="2160" w:hanging="480"/>
      </w:pPr>
    </w:lvl>
    <w:lvl w:ilvl="3">
      <w:start w:val="7"/>
      <w:numFmt w:val="decimal"/>
      <w:lvlText w:val="%4."/>
      <w:lvlJc w:val="left"/>
      <w:pPr>
        <w:tabs>
          <w:tab w:val="num" w:pos="0"/>
        </w:tabs>
        <w:ind w:left="2880" w:hanging="480"/>
      </w:pPr>
    </w:lvl>
    <w:lvl w:ilvl="4">
      <w:start w:val="7"/>
      <w:numFmt w:val="decimal"/>
      <w:lvlText w:val="%5."/>
      <w:lvlJc w:val="left"/>
      <w:pPr>
        <w:tabs>
          <w:tab w:val="num" w:pos="0"/>
        </w:tabs>
        <w:ind w:left="3600" w:hanging="480"/>
      </w:pPr>
    </w:lvl>
    <w:lvl w:ilvl="5">
      <w:start w:val="7"/>
      <w:numFmt w:val="decimal"/>
      <w:lvlText w:val="%6."/>
      <w:lvlJc w:val="left"/>
      <w:pPr>
        <w:tabs>
          <w:tab w:val="num" w:pos="0"/>
        </w:tabs>
        <w:ind w:left="4320" w:hanging="480"/>
      </w:pPr>
    </w:lvl>
    <w:lvl w:ilvl="6">
      <w:start w:val="7"/>
      <w:numFmt w:val="decimal"/>
      <w:lvlText w:val="%7."/>
      <w:lvlJc w:val="left"/>
      <w:pPr>
        <w:tabs>
          <w:tab w:val="num" w:pos="0"/>
        </w:tabs>
        <w:ind w:left="5040" w:hanging="480"/>
      </w:pPr>
    </w:lvl>
    <w:lvl w:ilvl="7">
      <w:start w:val="7"/>
      <w:numFmt w:val="decimal"/>
      <w:lvlText w:val="%8."/>
      <w:lvlJc w:val="left"/>
      <w:pPr>
        <w:tabs>
          <w:tab w:val="num" w:pos="0"/>
        </w:tabs>
        <w:ind w:left="5760" w:hanging="480"/>
      </w:pPr>
    </w:lvl>
    <w:lvl w:ilvl="8">
      <w:start w:val="7"/>
      <w:numFmt w:val="decimal"/>
      <w:lvlText w:val="%9."/>
      <w:lvlJc w:val="left"/>
      <w:pPr>
        <w:tabs>
          <w:tab w:val="num" w:pos="0"/>
        </w:tabs>
        <w:ind w:left="6480" w:hanging="480"/>
      </w:pPr>
    </w:lvl>
  </w:abstractNum>
  <w:abstractNum w:abstractNumId="34" w15:restartNumberingAfterBreak="0">
    <w:nsid w:val="3BB00402"/>
    <w:multiLevelType w:val="multilevel"/>
    <w:tmpl w:val="01EC1DB8"/>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35" w15:restartNumberingAfterBreak="0">
    <w:nsid w:val="3DD43B84"/>
    <w:multiLevelType w:val="multilevel"/>
    <w:tmpl w:val="03566906"/>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36" w15:restartNumberingAfterBreak="0">
    <w:nsid w:val="3DF4056F"/>
    <w:multiLevelType w:val="multilevel"/>
    <w:tmpl w:val="4DC85134"/>
    <w:lvl w:ilvl="0">
      <w:start w:val="6"/>
      <w:numFmt w:val="decimal"/>
      <w:lvlText w:val="%1."/>
      <w:lvlJc w:val="left"/>
      <w:pPr>
        <w:tabs>
          <w:tab w:val="num" w:pos="0"/>
        </w:tabs>
        <w:ind w:left="720" w:hanging="480"/>
      </w:pPr>
    </w:lvl>
    <w:lvl w:ilvl="1">
      <w:start w:val="6"/>
      <w:numFmt w:val="decimal"/>
      <w:lvlText w:val="%2."/>
      <w:lvlJc w:val="left"/>
      <w:pPr>
        <w:tabs>
          <w:tab w:val="num" w:pos="0"/>
        </w:tabs>
        <w:ind w:left="1440" w:hanging="480"/>
      </w:pPr>
    </w:lvl>
    <w:lvl w:ilvl="2">
      <w:start w:val="6"/>
      <w:numFmt w:val="decimal"/>
      <w:lvlText w:val="%3."/>
      <w:lvlJc w:val="left"/>
      <w:pPr>
        <w:tabs>
          <w:tab w:val="num" w:pos="0"/>
        </w:tabs>
        <w:ind w:left="2160" w:hanging="480"/>
      </w:pPr>
    </w:lvl>
    <w:lvl w:ilvl="3">
      <w:start w:val="6"/>
      <w:numFmt w:val="decimal"/>
      <w:lvlText w:val="%4."/>
      <w:lvlJc w:val="left"/>
      <w:pPr>
        <w:tabs>
          <w:tab w:val="num" w:pos="0"/>
        </w:tabs>
        <w:ind w:left="2880" w:hanging="480"/>
      </w:pPr>
    </w:lvl>
    <w:lvl w:ilvl="4">
      <w:start w:val="6"/>
      <w:numFmt w:val="decimal"/>
      <w:lvlText w:val="%5."/>
      <w:lvlJc w:val="left"/>
      <w:pPr>
        <w:tabs>
          <w:tab w:val="num" w:pos="0"/>
        </w:tabs>
        <w:ind w:left="3600" w:hanging="480"/>
      </w:pPr>
    </w:lvl>
    <w:lvl w:ilvl="5">
      <w:start w:val="6"/>
      <w:numFmt w:val="decimal"/>
      <w:lvlText w:val="%6."/>
      <w:lvlJc w:val="left"/>
      <w:pPr>
        <w:tabs>
          <w:tab w:val="num" w:pos="0"/>
        </w:tabs>
        <w:ind w:left="4320" w:hanging="480"/>
      </w:pPr>
    </w:lvl>
    <w:lvl w:ilvl="6">
      <w:start w:val="6"/>
      <w:numFmt w:val="decimal"/>
      <w:lvlText w:val="%7."/>
      <w:lvlJc w:val="left"/>
      <w:pPr>
        <w:tabs>
          <w:tab w:val="num" w:pos="0"/>
        </w:tabs>
        <w:ind w:left="5040" w:hanging="480"/>
      </w:pPr>
    </w:lvl>
    <w:lvl w:ilvl="7">
      <w:start w:val="6"/>
      <w:numFmt w:val="decimal"/>
      <w:lvlText w:val="%8."/>
      <w:lvlJc w:val="left"/>
      <w:pPr>
        <w:tabs>
          <w:tab w:val="num" w:pos="0"/>
        </w:tabs>
        <w:ind w:left="5760" w:hanging="480"/>
      </w:pPr>
    </w:lvl>
    <w:lvl w:ilvl="8">
      <w:start w:val="6"/>
      <w:numFmt w:val="decimal"/>
      <w:lvlText w:val="%9."/>
      <w:lvlJc w:val="left"/>
      <w:pPr>
        <w:tabs>
          <w:tab w:val="num" w:pos="0"/>
        </w:tabs>
        <w:ind w:left="6480" w:hanging="480"/>
      </w:pPr>
    </w:lvl>
  </w:abstractNum>
  <w:abstractNum w:abstractNumId="37" w15:restartNumberingAfterBreak="0">
    <w:nsid w:val="3F887E2C"/>
    <w:multiLevelType w:val="multilevel"/>
    <w:tmpl w:val="451CD8AC"/>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38" w15:restartNumberingAfterBreak="0">
    <w:nsid w:val="44F64B5B"/>
    <w:multiLevelType w:val="multilevel"/>
    <w:tmpl w:val="4CDAC01E"/>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39" w15:restartNumberingAfterBreak="0">
    <w:nsid w:val="467D6BA0"/>
    <w:multiLevelType w:val="multilevel"/>
    <w:tmpl w:val="37901246"/>
    <w:lvl w:ilvl="0">
      <w:start w:val="2"/>
      <w:numFmt w:val="decimal"/>
      <w:lvlText w:val="%1."/>
      <w:lvlJc w:val="left"/>
      <w:pPr>
        <w:tabs>
          <w:tab w:val="num" w:pos="0"/>
        </w:tabs>
        <w:ind w:left="720" w:hanging="480"/>
      </w:pPr>
    </w:lvl>
    <w:lvl w:ilvl="1">
      <w:start w:val="2"/>
      <w:numFmt w:val="decimal"/>
      <w:lvlText w:val="%2."/>
      <w:lvlJc w:val="left"/>
      <w:pPr>
        <w:tabs>
          <w:tab w:val="num" w:pos="0"/>
        </w:tabs>
        <w:ind w:left="1440" w:hanging="480"/>
      </w:pPr>
    </w:lvl>
    <w:lvl w:ilvl="2">
      <w:start w:val="2"/>
      <w:numFmt w:val="decimal"/>
      <w:lvlText w:val="%3."/>
      <w:lvlJc w:val="left"/>
      <w:pPr>
        <w:tabs>
          <w:tab w:val="num" w:pos="0"/>
        </w:tabs>
        <w:ind w:left="2160" w:hanging="480"/>
      </w:pPr>
    </w:lvl>
    <w:lvl w:ilvl="3">
      <w:start w:val="2"/>
      <w:numFmt w:val="decimal"/>
      <w:lvlText w:val="%4."/>
      <w:lvlJc w:val="left"/>
      <w:pPr>
        <w:tabs>
          <w:tab w:val="num" w:pos="0"/>
        </w:tabs>
        <w:ind w:left="2880" w:hanging="480"/>
      </w:pPr>
    </w:lvl>
    <w:lvl w:ilvl="4">
      <w:start w:val="2"/>
      <w:numFmt w:val="decimal"/>
      <w:lvlText w:val="%5."/>
      <w:lvlJc w:val="left"/>
      <w:pPr>
        <w:tabs>
          <w:tab w:val="num" w:pos="0"/>
        </w:tabs>
        <w:ind w:left="3600" w:hanging="480"/>
      </w:pPr>
    </w:lvl>
    <w:lvl w:ilvl="5">
      <w:start w:val="2"/>
      <w:numFmt w:val="decimal"/>
      <w:lvlText w:val="%6."/>
      <w:lvlJc w:val="left"/>
      <w:pPr>
        <w:tabs>
          <w:tab w:val="num" w:pos="0"/>
        </w:tabs>
        <w:ind w:left="4320" w:hanging="480"/>
      </w:pPr>
    </w:lvl>
    <w:lvl w:ilvl="6">
      <w:start w:val="2"/>
      <w:numFmt w:val="decimal"/>
      <w:lvlText w:val="%7."/>
      <w:lvlJc w:val="left"/>
      <w:pPr>
        <w:tabs>
          <w:tab w:val="num" w:pos="0"/>
        </w:tabs>
        <w:ind w:left="5040" w:hanging="480"/>
      </w:pPr>
    </w:lvl>
    <w:lvl w:ilvl="7">
      <w:start w:val="2"/>
      <w:numFmt w:val="decimal"/>
      <w:lvlText w:val="%8."/>
      <w:lvlJc w:val="left"/>
      <w:pPr>
        <w:tabs>
          <w:tab w:val="num" w:pos="0"/>
        </w:tabs>
        <w:ind w:left="5760" w:hanging="480"/>
      </w:pPr>
    </w:lvl>
    <w:lvl w:ilvl="8">
      <w:start w:val="2"/>
      <w:numFmt w:val="decimal"/>
      <w:lvlText w:val="%9."/>
      <w:lvlJc w:val="left"/>
      <w:pPr>
        <w:tabs>
          <w:tab w:val="num" w:pos="0"/>
        </w:tabs>
        <w:ind w:left="6480" w:hanging="480"/>
      </w:pPr>
    </w:lvl>
  </w:abstractNum>
  <w:abstractNum w:abstractNumId="40" w15:restartNumberingAfterBreak="0">
    <w:nsid w:val="480E7652"/>
    <w:multiLevelType w:val="multilevel"/>
    <w:tmpl w:val="104A61E2"/>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41" w15:restartNumberingAfterBreak="0">
    <w:nsid w:val="4ACF1CF6"/>
    <w:multiLevelType w:val="multilevel"/>
    <w:tmpl w:val="885E1A1A"/>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42" w15:restartNumberingAfterBreak="0">
    <w:nsid w:val="4C4403E5"/>
    <w:multiLevelType w:val="multilevel"/>
    <w:tmpl w:val="53A8D198"/>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43" w15:restartNumberingAfterBreak="0">
    <w:nsid w:val="4C842B83"/>
    <w:multiLevelType w:val="multilevel"/>
    <w:tmpl w:val="15107768"/>
    <w:lvl w:ilvl="0">
      <w:start w:val="7"/>
      <w:numFmt w:val="decimal"/>
      <w:lvlText w:val="%1."/>
      <w:lvlJc w:val="left"/>
      <w:pPr>
        <w:tabs>
          <w:tab w:val="num" w:pos="0"/>
        </w:tabs>
        <w:ind w:left="720" w:hanging="480"/>
      </w:pPr>
    </w:lvl>
    <w:lvl w:ilvl="1">
      <w:start w:val="7"/>
      <w:numFmt w:val="decimal"/>
      <w:lvlText w:val="%2."/>
      <w:lvlJc w:val="left"/>
      <w:pPr>
        <w:tabs>
          <w:tab w:val="num" w:pos="0"/>
        </w:tabs>
        <w:ind w:left="1440" w:hanging="480"/>
      </w:pPr>
    </w:lvl>
    <w:lvl w:ilvl="2">
      <w:start w:val="7"/>
      <w:numFmt w:val="decimal"/>
      <w:lvlText w:val="%3."/>
      <w:lvlJc w:val="left"/>
      <w:pPr>
        <w:tabs>
          <w:tab w:val="num" w:pos="0"/>
        </w:tabs>
        <w:ind w:left="2160" w:hanging="480"/>
      </w:pPr>
    </w:lvl>
    <w:lvl w:ilvl="3">
      <w:start w:val="7"/>
      <w:numFmt w:val="decimal"/>
      <w:lvlText w:val="%4."/>
      <w:lvlJc w:val="left"/>
      <w:pPr>
        <w:tabs>
          <w:tab w:val="num" w:pos="0"/>
        </w:tabs>
        <w:ind w:left="2880" w:hanging="480"/>
      </w:pPr>
    </w:lvl>
    <w:lvl w:ilvl="4">
      <w:start w:val="7"/>
      <w:numFmt w:val="decimal"/>
      <w:lvlText w:val="%5."/>
      <w:lvlJc w:val="left"/>
      <w:pPr>
        <w:tabs>
          <w:tab w:val="num" w:pos="0"/>
        </w:tabs>
        <w:ind w:left="3600" w:hanging="480"/>
      </w:pPr>
    </w:lvl>
    <w:lvl w:ilvl="5">
      <w:start w:val="7"/>
      <w:numFmt w:val="decimal"/>
      <w:lvlText w:val="%6."/>
      <w:lvlJc w:val="left"/>
      <w:pPr>
        <w:tabs>
          <w:tab w:val="num" w:pos="0"/>
        </w:tabs>
        <w:ind w:left="4320" w:hanging="480"/>
      </w:pPr>
    </w:lvl>
    <w:lvl w:ilvl="6">
      <w:start w:val="7"/>
      <w:numFmt w:val="decimal"/>
      <w:lvlText w:val="%7."/>
      <w:lvlJc w:val="left"/>
      <w:pPr>
        <w:tabs>
          <w:tab w:val="num" w:pos="0"/>
        </w:tabs>
        <w:ind w:left="5040" w:hanging="480"/>
      </w:pPr>
    </w:lvl>
    <w:lvl w:ilvl="7">
      <w:start w:val="7"/>
      <w:numFmt w:val="decimal"/>
      <w:lvlText w:val="%8."/>
      <w:lvlJc w:val="left"/>
      <w:pPr>
        <w:tabs>
          <w:tab w:val="num" w:pos="0"/>
        </w:tabs>
        <w:ind w:left="5760" w:hanging="480"/>
      </w:pPr>
    </w:lvl>
    <w:lvl w:ilvl="8">
      <w:start w:val="7"/>
      <w:numFmt w:val="decimal"/>
      <w:lvlText w:val="%9."/>
      <w:lvlJc w:val="left"/>
      <w:pPr>
        <w:tabs>
          <w:tab w:val="num" w:pos="0"/>
        </w:tabs>
        <w:ind w:left="6480" w:hanging="480"/>
      </w:pPr>
    </w:lvl>
  </w:abstractNum>
  <w:abstractNum w:abstractNumId="44" w15:restartNumberingAfterBreak="0">
    <w:nsid w:val="4CF35C6E"/>
    <w:multiLevelType w:val="multilevel"/>
    <w:tmpl w:val="70A04C0E"/>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45" w15:restartNumberingAfterBreak="0">
    <w:nsid w:val="4D545EB4"/>
    <w:multiLevelType w:val="multilevel"/>
    <w:tmpl w:val="C23628AC"/>
    <w:lvl w:ilvl="0">
      <w:start w:val="8"/>
      <w:numFmt w:val="decimal"/>
      <w:lvlText w:val="%1."/>
      <w:lvlJc w:val="left"/>
      <w:pPr>
        <w:tabs>
          <w:tab w:val="num" w:pos="0"/>
        </w:tabs>
        <w:ind w:left="720" w:hanging="480"/>
      </w:pPr>
    </w:lvl>
    <w:lvl w:ilvl="1">
      <w:start w:val="8"/>
      <w:numFmt w:val="decimal"/>
      <w:lvlText w:val="%2."/>
      <w:lvlJc w:val="left"/>
      <w:pPr>
        <w:tabs>
          <w:tab w:val="num" w:pos="0"/>
        </w:tabs>
        <w:ind w:left="1440" w:hanging="480"/>
      </w:pPr>
    </w:lvl>
    <w:lvl w:ilvl="2">
      <w:start w:val="8"/>
      <w:numFmt w:val="decimal"/>
      <w:lvlText w:val="%3."/>
      <w:lvlJc w:val="left"/>
      <w:pPr>
        <w:tabs>
          <w:tab w:val="num" w:pos="0"/>
        </w:tabs>
        <w:ind w:left="2160" w:hanging="480"/>
      </w:pPr>
    </w:lvl>
    <w:lvl w:ilvl="3">
      <w:start w:val="8"/>
      <w:numFmt w:val="decimal"/>
      <w:lvlText w:val="%4."/>
      <w:lvlJc w:val="left"/>
      <w:pPr>
        <w:tabs>
          <w:tab w:val="num" w:pos="0"/>
        </w:tabs>
        <w:ind w:left="2880" w:hanging="480"/>
      </w:pPr>
    </w:lvl>
    <w:lvl w:ilvl="4">
      <w:start w:val="8"/>
      <w:numFmt w:val="decimal"/>
      <w:lvlText w:val="%5."/>
      <w:lvlJc w:val="left"/>
      <w:pPr>
        <w:tabs>
          <w:tab w:val="num" w:pos="0"/>
        </w:tabs>
        <w:ind w:left="3600" w:hanging="480"/>
      </w:pPr>
    </w:lvl>
    <w:lvl w:ilvl="5">
      <w:start w:val="8"/>
      <w:numFmt w:val="decimal"/>
      <w:lvlText w:val="%6."/>
      <w:lvlJc w:val="left"/>
      <w:pPr>
        <w:tabs>
          <w:tab w:val="num" w:pos="0"/>
        </w:tabs>
        <w:ind w:left="4320" w:hanging="480"/>
      </w:pPr>
    </w:lvl>
    <w:lvl w:ilvl="6">
      <w:start w:val="8"/>
      <w:numFmt w:val="decimal"/>
      <w:lvlText w:val="%7."/>
      <w:lvlJc w:val="left"/>
      <w:pPr>
        <w:tabs>
          <w:tab w:val="num" w:pos="0"/>
        </w:tabs>
        <w:ind w:left="5040" w:hanging="480"/>
      </w:pPr>
    </w:lvl>
    <w:lvl w:ilvl="7">
      <w:start w:val="8"/>
      <w:numFmt w:val="decimal"/>
      <w:lvlText w:val="%8."/>
      <w:lvlJc w:val="left"/>
      <w:pPr>
        <w:tabs>
          <w:tab w:val="num" w:pos="0"/>
        </w:tabs>
        <w:ind w:left="5760" w:hanging="480"/>
      </w:pPr>
    </w:lvl>
    <w:lvl w:ilvl="8">
      <w:start w:val="8"/>
      <w:numFmt w:val="decimal"/>
      <w:lvlText w:val="%9."/>
      <w:lvlJc w:val="left"/>
      <w:pPr>
        <w:tabs>
          <w:tab w:val="num" w:pos="0"/>
        </w:tabs>
        <w:ind w:left="6480" w:hanging="480"/>
      </w:pPr>
    </w:lvl>
  </w:abstractNum>
  <w:abstractNum w:abstractNumId="46" w15:restartNumberingAfterBreak="0">
    <w:nsid w:val="4D894F3C"/>
    <w:multiLevelType w:val="multilevel"/>
    <w:tmpl w:val="10FABCEA"/>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47" w15:restartNumberingAfterBreak="0">
    <w:nsid w:val="4EBF34A8"/>
    <w:multiLevelType w:val="multilevel"/>
    <w:tmpl w:val="89363F48"/>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48" w15:restartNumberingAfterBreak="0">
    <w:nsid w:val="4F57757D"/>
    <w:multiLevelType w:val="multilevel"/>
    <w:tmpl w:val="2E8E856C"/>
    <w:lvl w:ilvl="0">
      <w:start w:val="11"/>
      <w:numFmt w:val="decimal"/>
      <w:lvlText w:val="%1."/>
      <w:lvlJc w:val="left"/>
      <w:pPr>
        <w:tabs>
          <w:tab w:val="num" w:pos="0"/>
        </w:tabs>
        <w:ind w:left="720" w:hanging="480"/>
      </w:pPr>
    </w:lvl>
    <w:lvl w:ilvl="1">
      <w:start w:val="11"/>
      <w:numFmt w:val="decimal"/>
      <w:lvlText w:val="%2."/>
      <w:lvlJc w:val="left"/>
      <w:pPr>
        <w:tabs>
          <w:tab w:val="num" w:pos="0"/>
        </w:tabs>
        <w:ind w:left="1440" w:hanging="480"/>
      </w:pPr>
    </w:lvl>
    <w:lvl w:ilvl="2">
      <w:start w:val="11"/>
      <w:numFmt w:val="decimal"/>
      <w:lvlText w:val="%3."/>
      <w:lvlJc w:val="left"/>
      <w:pPr>
        <w:tabs>
          <w:tab w:val="num" w:pos="0"/>
        </w:tabs>
        <w:ind w:left="2160" w:hanging="480"/>
      </w:pPr>
    </w:lvl>
    <w:lvl w:ilvl="3">
      <w:start w:val="11"/>
      <w:numFmt w:val="decimal"/>
      <w:lvlText w:val="%4."/>
      <w:lvlJc w:val="left"/>
      <w:pPr>
        <w:tabs>
          <w:tab w:val="num" w:pos="0"/>
        </w:tabs>
        <w:ind w:left="2880" w:hanging="480"/>
      </w:pPr>
    </w:lvl>
    <w:lvl w:ilvl="4">
      <w:start w:val="11"/>
      <w:numFmt w:val="decimal"/>
      <w:lvlText w:val="%5."/>
      <w:lvlJc w:val="left"/>
      <w:pPr>
        <w:tabs>
          <w:tab w:val="num" w:pos="0"/>
        </w:tabs>
        <w:ind w:left="3600" w:hanging="480"/>
      </w:pPr>
    </w:lvl>
    <w:lvl w:ilvl="5">
      <w:start w:val="11"/>
      <w:numFmt w:val="decimal"/>
      <w:lvlText w:val="%6."/>
      <w:lvlJc w:val="left"/>
      <w:pPr>
        <w:tabs>
          <w:tab w:val="num" w:pos="0"/>
        </w:tabs>
        <w:ind w:left="4320" w:hanging="480"/>
      </w:pPr>
    </w:lvl>
    <w:lvl w:ilvl="6">
      <w:start w:val="11"/>
      <w:numFmt w:val="decimal"/>
      <w:lvlText w:val="%7."/>
      <w:lvlJc w:val="left"/>
      <w:pPr>
        <w:tabs>
          <w:tab w:val="num" w:pos="0"/>
        </w:tabs>
        <w:ind w:left="5040" w:hanging="480"/>
      </w:pPr>
    </w:lvl>
    <w:lvl w:ilvl="7">
      <w:start w:val="11"/>
      <w:numFmt w:val="decimal"/>
      <w:lvlText w:val="%8."/>
      <w:lvlJc w:val="left"/>
      <w:pPr>
        <w:tabs>
          <w:tab w:val="num" w:pos="0"/>
        </w:tabs>
        <w:ind w:left="5760" w:hanging="480"/>
      </w:pPr>
    </w:lvl>
    <w:lvl w:ilvl="8">
      <w:start w:val="11"/>
      <w:numFmt w:val="decimal"/>
      <w:lvlText w:val="%9."/>
      <w:lvlJc w:val="left"/>
      <w:pPr>
        <w:tabs>
          <w:tab w:val="num" w:pos="0"/>
        </w:tabs>
        <w:ind w:left="6480" w:hanging="480"/>
      </w:pPr>
    </w:lvl>
  </w:abstractNum>
  <w:abstractNum w:abstractNumId="49" w15:restartNumberingAfterBreak="0">
    <w:nsid w:val="51015769"/>
    <w:multiLevelType w:val="multilevel"/>
    <w:tmpl w:val="2E168F18"/>
    <w:lvl w:ilvl="0">
      <w:start w:val="6"/>
      <w:numFmt w:val="decimal"/>
      <w:lvlText w:val="%1."/>
      <w:lvlJc w:val="left"/>
      <w:pPr>
        <w:tabs>
          <w:tab w:val="num" w:pos="0"/>
        </w:tabs>
        <w:ind w:left="720" w:hanging="480"/>
      </w:pPr>
    </w:lvl>
    <w:lvl w:ilvl="1">
      <w:start w:val="6"/>
      <w:numFmt w:val="decimal"/>
      <w:lvlText w:val="%2."/>
      <w:lvlJc w:val="left"/>
      <w:pPr>
        <w:tabs>
          <w:tab w:val="num" w:pos="0"/>
        </w:tabs>
        <w:ind w:left="1440" w:hanging="480"/>
      </w:pPr>
    </w:lvl>
    <w:lvl w:ilvl="2">
      <w:start w:val="6"/>
      <w:numFmt w:val="decimal"/>
      <w:lvlText w:val="%3."/>
      <w:lvlJc w:val="left"/>
      <w:pPr>
        <w:tabs>
          <w:tab w:val="num" w:pos="0"/>
        </w:tabs>
        <w:ind w:left="2160" w:hanging="480"/>
      </w:pPr>
    </w:lvl>
    <w:lvl w:ilvl="3">
      <w:start w:val="6"/>
      <w:numFmt w:val="decimal"/>
      <w:lvlText w:val="%4."/>
      <w:lvlJc w:val="left"/>
      <w:pPr>
        <w:tabs>
          <w:tab w:val="num" w:pos="0"/>
        </w:tabs>
        <w:ind w:left="2880" w:hanging="480"/>
      </w:pPr>
    </w:lvl>
    <w:lvl w:ilvl="4">
      <w:start w:val="6"/>
      <w:numFmt w:val="decimal"/>
      <w:lvlText w:val="%5."/>
      <w:lvlJc w:val="left"/>
      <w:pPr>
        <w:tabs>
          <w:tab w:val="num" w:pos="0"/>
        </w:tabs>
        <w:ind w:left="3600" w:hanging="480"/>
      </w:pPr>
    </w:lvl>
    <w:lvl w:ilvl="5">
      <w:start w:val="6"/>
      <w:numFmt w:val="decimal"/>
      <w:lvlText w:val="%6."/>
      <w:lvlJc w:val="left"/>
      <w:pPr>
        <w:tabs>
          <w:tab w:val="num" w:pos="0"/>
        </w:tabs>
        <w:ind w:left="4320" w:hanging="480"/>
      </w:pPr>
    </w:lvl>
    <w:lvl w:ilvl="6">
      <w:start w:val="6"/>
      <w:numFmt w:val="decimal"/>
      <w:lvlText w:val="%7."/>
      <w:lvlJc w:val="left"/>
      <w:pPr>
        <w:tabs>
          <w:tab w:val="num" w:pos="0"/>
        </w:tabs>
        <w:ind w:left="5040" w:hanging="480"/>
      </w:pPr>
    </w:lvl>
    <w:lvl w:ilvl="7">
      <w:start w:val="6"/>
      <w:numFmt w:val="decimal"/>
      <w:lvlText w:val="%8."/>
      <w:lvlJc w:val="left"/>
      <w:pPr>
        <w:tabs>
          <w:tab w:val="num" w:pos="0"/>
        </w:tabs>
        <w:ind w:left="5760" w:hanging="480"/>
      </w:pPr>
    </w:lvl>
    <w:lvl w:ilvl="8">
      <w:start w:val="6"/>
      <w:numFmt w:val="decimal"/>
      <w:lvlText w:val="%9."/>
      <w:lvlJc w:val="left"/>
      <w:pPr>
        <w:tabs>
          <w:tab w:val="num" w:pos="0"/>
        </w:tabs>
        <w:ind w:left="6480" w:hanging="480"/>
      </w:pPr>
    </w:lvl>
  </w:abstractNum>
  <w:abstractNum w:abstractNumId="50" w15:restartNumberingAfterBreak="0">
    <w:nsid w:val="57FF08B9"/>
    <w:multiLevelType w:val="multilevel"/>
    <w:tmpl w:val="8446FE34"/>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51" w15:restartNumberingAfterBreak="0">
    <w:nsid w:val="5B087E2B"/>
    <w:multiLevelType w:val="multilevel"/>
    <w:tmpl w:val="1C4E4444"/>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52" w15:restartNumberingAfterBreak="0">
    <w:nsid w:val="5BDF50CF"/>
    <w:multiLevelType w:val="multilevel"/>
    <w:tmpl w:val="CB760296"/>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53" w15:restartNumberingAfterBreak="0">
    <w:nsid w:val="5DEC5FF8"/>
    <w:multiLevelType w:val="multilevel"/>
    <w:tmpl w:val="F95CEB1E"/>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54" w15:restartNumberingAfterBreak="0">
    <w:nsid w:val="62371905"/>
    <w:multiLevelType w:val="multilevel"/>
    <w:tmpl w:val="010A4738"/>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55" w15:restartNumberingAfterBreak="0">
    <w:nsid w:val="62F75D5D"/>
    <w:multiLevelType w:val="multilevel"/>
    <w:tmpl w:val="F7869544"/>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56" w15:restartNumberingAfterBreak="0">
    <w:nsid w:val="63D12832"/>
    <w:multiLevelType w:val="multilevel"/>
    <w:tmpl w:val="9A02CA04"/>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57" w15:restartNumberingAfterBreak="0">
    <w:nsid w:val="65890A60"/>
    <w:multiLevelType w:val="multilevel"/>
    <w:tmpl w:val="564E795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58" w15:restartNumberingAfterBreak="0">
    <w:nsid w:val="665462E4"/>
    <w:multiLevelType w:val="multilevel"/>
    <w:tmpl w:val="2A5A1494"/>
    <w:lvl w:ilvl="0">
      <w:start w:val="9"/>
      <w:numFmt w:val="decimal"/>
      <w:lvlText w:val="%1."/>
      <w:lvlJc w:val="left"/>
      <w:pPr>
        <w:tabs>
          <w:tab w:val="num" w:pos="0"/>
        </w:tabs>
        <w:ind w:left="720" w:hanging="480"/>
      </w:pPr>
    </w:lvl>
    <w:lvl w:ilvl="1">
      <w:start w:val="9"/>
      <w:numFmt w:val="decimal"/>
      <w:lvlText w:val="%2."/>
      <w:lvlJc w:val="left"/>
      <w:pPr>
        <w:tabs>
          <w:tab w:val="num" w:pos="0"/>
        </w:tabs>
        <w:ind w:left="1440" w:hanging="480"/>
      </w:pPr>
    </w:lvl>
    <w:lvl w:ilvl="2">
      <w:start w:val="9"/>
      <w:numFmt w:val="decimal"/>
      <w:lvlText w:val="%3."/>
      <w:lvlJc w:val="left"/>
      <w:pPr>
        <w:tabs>
          <w:tab w:val="num" w:pos="0"/>
        </w:tabs>
        <w:ind w:left="2160" w:hanging="480"/>
      </w:pPr>
    </w:lvl>
    <w:lvl w:ilvl="3">
      <w:start w:val="9"/>
      <w:numFmt w:val="decimal"/>
      <w:lvlText w:val="%4."/>
      <w:lvlJc w:val="left"/>
      <w:pPr>
        <w:tabs>
          <w:tab w:val="num" w:pos="0"/>
        </w:tabs>
        <w:ind w:left="2880" w:hanging="480"/>
      </w:pPr>
    </w:lvl>
    <w:lvl w:ilvl="4">
      <w:start w:val="9"/>
      <w:numFmt w:val="decimal"/>
      <w:lvlText w:val="%5."/>
      <w:lvlJc w:val="left"/>
      <w:pPr>
        <w:tabs>
          <w:tab w:val="num" w:pos="0"/>
        </w:tabs>
        <w:ind w:left="3600" w:hanging="480"/>
      </w:pPr>
    </w:lvl>
    <w:lvl w:ilvl="5">
      <w:start w:val="9"/>
      <w:numFmt w:val="decimal"/>
      <w:lvlText w:val="%6."/>
      <w:lvlJc w:val="left"/>
      <w:pPr>
        <w:tabs>
          <w:tab w:val="num" w:pos="0"/>
        </w:tabs>
        <w:ind w:left="4320" w:hanging="480"/>
      </w:pPr>
    </w:lvl>
    <w:lvl w:ilvl="6">
      <w:start w:val="9"/>
      <w:numFmt w:val="decimal"/>
      <w:lvlText w:val="%7."/>
      <w:lvlJc w:val="left"/>
      <w:pPr>
        <w:tabs>
          <w:tab w:val="num" w:pos="0"/>
        </w:tabs>
        <w:ind w:left="5040" w:hanging="480"/>
      </w:pPr>
    </w:lvl>
    <w:lvl w:ilvl="7">
      <w:start w:val="9"/>
      <w:numFmt w:val="decimal"/>
      <w:lvlText w:val="%8."/>
      <w:lvlJc w:val="left"/>
      <w:pPr>
        <w:tabs>
          <w:tab w:val="num" w:pos="0"/>
        </w:tabs>
        <w:ind w:left="5760" w:hanging="480"/>
      </w:pPr>
    </w:lvl>
    <w:lvl w:ilvl="8">
      <w:start w:val="9"/>
      <w:numFmt w:val="decimal"/>
      <w:lvlText w:val="%9."/>
      <w:lvlJc w:val="left"/>
      <w:pPr>
        <w:tabs>
          <w:tab w:val="num" w:pos="0"/>
        </w:tabs>
        <w:ind w:left="6480" w:hanging="480"/>
      </w:pPr>
    </w:lvl>
  </w:abstractNum>
  <w:abstractNum w:abstractNumId="59" w15:restartNumberingAfterBreak="0">
    <w:nsid w:val="67D5188C"/>
    <w:multiLevelType w:val="multilevel"/>
    <w:tmpl w:val="D63C7C7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60" w15:restartNumberingAfterBreak="0">
    <w:nsid w:val="67EA5440"/>
    <w:multiLevelType w:val="multilevel"/>
    <w:tmpl w:val="AB463AF8"/>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61" w15:restartNumberingAfterBreak="0">
    <w:nsid w:val="6B526DF6"/>
    <w:multiLevelType w:val="multilevel"/>
    <w:tmpl w:val="AE325924"/>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62" w15:restartNumberingAfterBreak="0">
    <w:nsid w:val="6D3F5D7C"/>
    <w:multiLevelType w:val="multilevel"/>
    <w:tmpl w:val="66680918"/>
    <w:lvl w:ilvl="0">
      <w:start w:val="12"/>
      <w:numFmt w:val="decimal"/>
      <w:lvlText w:val="%1."/>
      <w:lvlJc w:val="left"/>
      <w:pPr>
        <w:tabs>
          <w:tab w:val="num" w:pos="0"/>
        </w:tabs>
        <w:ind w:left="720" w:hanging="480"/>
      </w:pPr>
    </w:lvl>
    <w:lvl w:ilvl="1">
      <w:start w:val="12"/>
      <w:numFmt w:val="decimal"/>
      <w:lvlText w:val="%2."/>
      <w:lvlJc w:val="left"/>
      <w:pPr>
        <w:tabs>
          <w:tab w:val="num" w:pos="0"/>
        </w:tabs>
        <w:ind w:left="1440" w:hanging="480"/>
      </w:pPr>
    </w:lvl>
    <w:lvl w:ilvl="2">
      <w:start w:val="12"/>
      <w:numFmt w:val="decimal"/>
      <w:lvlText w:val="%3."/>
      <w:lvlJc w:val="left"/>
      <w:pPr>
        <w:tabs>
          <w:tab w:val="num" w:pos="0"/>
        </w:tabs>
        <w:ind w:left="2160" w:hanging="480"/>
      </w:pPr>
    </w:lvl>
    <w:lvl w:ilvl="3">
      <w:start w:val="12"/>
      <w:numFmt w:val="decimal"/>
      <w:lvlText w:val="%4."/>
      <w:lvlJc w:val="left"/>
      <w:pPr>
        <w:tabs>
          <w:tab w:val="num" w:pos="0"/>
        </w:tabs>
        <w:ind w:left="2880" w:hanging="480"/>
      </w:pPr>
    </w:lvl>
    <w:lvl w:ilvl="4">
      <w:start w:val="12"/>
      <w:numFmt w:val="decimal"/>
      <w:lvlText w:val="%5."/>
      <w:lvlJc w:val="left"/>
      <w:pPr>
        <w:tabs>
          <w:tab w:val="num" w:pos="0"/>
        </w:tabs>
        <w:ind w:left="3600" w:hanging="480"/>
      </w:pPr>
    </w:lvl>
    <w:lvl w:ilvl="5">
      <w:start w:val="12"/>
      <w:numFmt w:val="decimal"/>
      <w:lvlText w:val="%6."/>
      <w:lvlJc w:val="left"/>
      <w:pPr>
        <w:tabs>
          <w:tab w:val="num" w:pos="0"/>
        </w:tabs>
        <w:ind w:left="4320" w:hanging="480"/>
      </w:pPr>
    </w:lvl>
    <w:lvl w:ilvl="6">
      <w:start w:val="12"/>
      <w:numFmt w:val="decimal"/>
      <w:lvlText w:val="%7."/>
      <w:lvlJc w:val="left"/>
      <w:pPr>
        <w:tabs>
          <w:tab w:val="num" w:pos="0"/>
        </w:tabs>
        <w:ind w:left="5040" w:hanging="480"/>
      </w:pPr>
    </w:lvl>
    <w:lvl w:ilvl="7">
      <w:start w:val="12"/>
      <w:numFmt w:val="decimal"/>
      <w:lvlText w:val="%8."/>
      <w:lvlJc w:val="left"/>
      <w:pPr>
        <w:tabs>
          <w:tab w:val="num" w:pos="0"/>
        </w:tabs>
        <w:ind w:left="5760" w:hanging="480"/>
      </w:pPr>
    </w:lvl>
    <w:lvl w:ilvl="8">
      <w:start w:val="12"/>
      <w:numFmt w:val="decimal"/>
      <w:lvlText w:val="%9."/>
      <w:lvlJc w:val="left"/>
      <w:pPr>
        <w:tabs>
          <w:tab w:val="num" w:pos="0"/>
        </w:tabs>
        <w:ind w:left="6480" w:hanging="480"/>
      </w:pPr>
    </w:lvl>
  </w:abstractNum>
  <w:abstractNum w:abstractNumId="63" w15:restartNumberingAfterBreak="0">
    <w:nsid w:val="6D4B2E91"/>
    <w:multiLevelType w:val="multilevel"/>
    <w:tmpl w:val="4E9C0A60"/>
    <w:lvl w:ilvl="0">
      <w:start w:val="7"/>
      <w:numFmt w:val="decimal"/>
      <w:lvlText w:val="%1."/>
      <w:lvlJc w:val="left"/>
      <w:pPr>
        <w:tabs>
          <w:tab w:val="num" w:pos="0"/>
        </w:tabs>
        <w:ind w:left="720" w:hanging="480"/>
      </w:pPr>
    </w:lvl>
    <w:lvl w:ilvl="1">
      <w:start w:val="7"/>
      <w:numFmt w:val="decimal"/>
      <w:lvlText w:val="%2."/>
      <w:lvlJc w:val="left"/>
      <w:pPr>
        <w:tabs>
          <w:tab w:val="num" w:pos="0"/>
        </w:tabs>
        <w:ind w:left="1440" w:hanging="480"/>
      </w:pPr>
    </w:lvl>
    <w:lvl w:ilvl="2">
      <w:start w:val="7"/>
      <w:numFmt w:val="decimal"/>
      <w:lvlText w:val="%3."/>
      <w:lvlJc w:val="left"/>
      <w:pPr>
        <w:tabs>
          <w:tab w:val="num" w:pos="0"/>
        </w:tabs>
        <w:ind w:left="2160" w:hanging="480"/>
      </w:pPr>
    </w:lvl>
    <w:lvl w:ilvl="3">
      <w:start w:val="7"/>
      <w:numFmt w:val="decimal"/>
      <w:lvlText w:val="%4."/>
      <w:lvlJc w:val="left"/>
      <w:pPr>
        <w:tabs>
          <w:tab w:val="num" w:pos="0"/>
        </w:tabs>
        <w:ind w:left="2880" w:hanging="480"/>
      </w:pPr>
    </w:lvl>
    <w:lvl w:ilvl="4">
      <w:start w:val="7"/>
      <w:numFmt w:val="decimal"/>
      <w:lvlText w:val="%5."/>
      <w:lvlJc w:val="left"/>
      <w:pPr>
        <w:tabs>
          <w:tab w:val="num" w:pos="0"/>
        </w:tabs>
        <w:ind w:left="3600" w:hanging="480"/>
      </w:pPr>
    </w:lvl>
    <w:lvl w:ilvl="5">
      <w:start w:val="7"/>
      <w:numFmt w:val="decimal"/>
      <w:lvlText w:val="%6."/>
      <w:lvlJc w:val="left"/>
      <w:pPr>
        <w:tabs>
          <w:tab w:val="num" w:pos="0"/>
        </w:tabs>
        <w:ind w:left="4320" w:hanging="480"/>
      </w:pPr>
    </w:lvl>
    <w:lvl w:ilvl="6">
      <w:start w:val="7"/>
      <w:numFmt w:val="decimal"/>
      <w:lvlText w:val="%7."/>
      <w:lvlJc w:val="left"/>
      <w:pPr>
        <w:tabs>
          <w:tab w:val="num" w:pos="0"/>
        </w:tabs>
        <w:ind w:left="5040" w:hanging="480"/>
      </w:pPr>
    </w:lvl>
    <w:lvl w:ilvl="7">
      <w:start w:val="7"/>
      <w:numFmt w:val="decimal"/>
      <w:lvlText w:val="%8."/>
      <w:lvlJc w:val="left"/>
      <w:pPr>
        <w:tabs>
          <w:tab w:val="num" w:pos="0"/>
        </w:tabs>
        <w:ind w:left="5760" w:hanging="480"/>
      </w:pPr>
    </w:lvl>
    <w:lvl w:ilvl="8">
      <w:start w:val="7"/>
      <w:numFmt w:val="decimal"/>
      <w:lvlText w:val="%9."/>
      <w:lvlJc w:val="left"/>
      <w:pPr>
        <w:tabs>
          <w:tab w:val="num" w:pos="0"/>
        </w:tabs>
        <w:ind w:left="6480" w:hanging="480"/>
      </w:pPr>
    </w:lvl>
  </w:abstractNum>
  <w:abstractNum w:abstractNumId="64" w15:restartNumberingAfterBreak="0">
    <w:nsid w:val="6E337880"/>
    <w:multiLevelType w:val="multilevel"/>
    <w:tmpl w:val="573047F4"/>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65" w15:restartNumberingAfterBreak="0">
    <w:nsid w:val="73611A45"/>
    <w:multiLevelType w:val="multilevel"/>
    <w:tmpl w:val="ED0447A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66" w15:restartNumberingAfterBreak="0">
    <w:nsid w:val="73A71D6B"/>
    <w:multiLevelType w:val="multilevel"/>
    <w:tmpl w:val="B584FA56"/>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67" w15:restartNumberingAfterBreak="0">
    <w:nsid w:val="740412B1"/>
    <w:multiLevelType w:val="multilevel"/>
    <w:tmpl w:val="A63CD9F2"/>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68" w15:restartNumberingAfterBreak="0">
    <w:nsid w:val="748D1132"/>
    <w:multiLevelType w:val="multilevel"/>
    <w:tmpl w:val="9A589FC6"/>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69" w15:restartNumberingAfterBreak="0">
    <w:nsid w:val="748E4E6B"/>
    <w:multiLevelType w:val="multilevel"/>
    <w:tmpl w:val="24B24366"/>
    <w:lvl w:ilvl="0">
      <w:start w:val="7"/>
      <w:numFmt w:val="decimal"/>
      <w:lvlText w:val="%1."/>
      <w:lvlJc w:val="left"/>
      <w:pPr>
        <w:tabs>
          <w:tab w:val="num" w:pos="0"/>
        </w:tabs>
        <w:ind w:left="720" w:hanging="480"/>
      </w:pPr>
    </w:lvl>
    <w:lvl w:ilvl="1">
      <w:start w:val="7"/>
      <w:numFmt w:val="decimal"/>
      <w:lvlText w:val="%2."/>
      <w:lvlJc w:val="left"/>
      <w:pPr>
        <w:tabs>
          <w:tab w:val="num" w:pos="0"/>
        </w:tabs>
        <w:ind w:left="1440" w:hanging="480"/>
      </w:pPr>
    </w:lvl>
    <w:lvl w:ilvl="2">
      <w:start w:val="7"/>
      <w:numFmt w:val="decimal"/>
      <w:lvlText w:val="%3."/>
      <w:lvlJc w:val="left"/>
      <w:pPr>
        <w:tabs>
          <w:tab w:val="num" w:pos="0"/>
        </w:tabs>
        <w:ind w:left="2160" w:hanging="480"/>
      </w:pPr>
    </w:lvl>
    <w:lvl w:ilvl="3">
      <w:start w:val="7"/>
      <w:numFmt w:val="decimal"/>
      <w:lvlText w:val="%4."/>
      <w:lvlJc w:val="left"/>
      <w:pPr>
        <w:tabs>
          <w:tab w:val="num" w:pos="0"/>
        </w:tabs>
        <w:ind w:left="2880" w:hanging="480"/>
      </w:pPr>
    </w:lvl>
    <w:lvl w:ilvl="4">
      <w:start w:val="7"/>
      <w:numFmt w:val="decimal"/>
      <w:lvlText w:val="%5."/>
      <w:lvlJc w:val="left"/>
      <w:pPr>
        <w:tabs>
          <w:tab w:val="num" w:pos="0"/>
        </w:tabs>
        <w:ind w:left="3600" w:hanging="480"/>
      </w:pPr>
    </w:lvl>
    <w:lvl w:ilvl="5">
      <w:start w:val="7"/>
      <w:numFmt w:val="decimal"/>
      <w:lvlText w:val="%6."/>
      <w:lvlJc w:val="left"/>
      <w:pPr>
        <w:tabs>
          <w:tab w:val="num" w:pos="0"/>
        </w:tabs>
        <w:ind w:left="4320" w:hanging="480"/>
      </w:pPr>
    </w:lvl>
    <w:lvl w:ilvl="6">
      <w:start w:val="7"/>
      <w:numFmt w:val="decimal"/>
      <w:lvlText w:val="%7."/>
      <w:lvlJc w:val="left"/>
      <w:pPr>
        <w:tabs>
          <w:tab w:val="num" w:pos="0"/>
        </w:tabs>
        <w:ind w:left="5040" w:hanging="480"/>
      </w:pPr>
    </w:lvl>
    <w:lvl w:ilvl="7">
      <w:start w:val="7"/>
      <w:numFmt w:val="decimal"/>
      <w:lvlText w:val="%8."/>
      <w:lvlJc w:val="left"/>
      <w:pPr>
        <w:tabs>
          <w:tab w:val="num" w:pos="0"/>
        </w:tabs>
        <w:ind w:left="5760" w:hanging="480"/>
      </w:pPr>
    </w:lvl>
    <w:lvl w:ilvl="8">
      <w:start w:val="7"/>
      <w:numFmt w:val="decimal"/>
      <w:lvlText w:val="%9."/>
      <w:lvlJc w:val="left"/>
      <w:pPr>
        <w:tabs>
          <w:tab w:val="num" w:pos="0"/>
        </w:tabs>
        <w:ind w:left="6480" w:hanging="480"/>
      </w:pPr>
    </w:lvl>
  </w:abstractNum>
  <w:abstractNum w:abstractNumId="70" w15:restartNumberingAfterBreak="0">
    <w:nsid w:val="74CD3611"/>
    <w:multiLevelType w:val="multilevel"/>
    <w:tmpl w:val="CBDAEB8A"/>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71" w15:restartNumberingAfterBreak="0">
    <w:nsid w:val="76060B35"/>
    <w:multiLevelType w:val="multilevel"/>
    <w:tmpl w:val="44865AD0"/>
    <w:lvl w:ilvl="0">
      <w:start w:val="10"/>
      <w:numFmt w:val="decimal"/>
      <w:lvlText w:val="%1."/>
      <w:lvlJc w:val="left"/>
      <w:pPr>
        <w:tabs>
          <w:tab w:val="num" w:pos="0"/>
        </w:tabs>
        <w:ind w:left="720" w:hanging="480"/>
      </w:pPr>
    </w:lvl>
    <w:lvl w:ilvl="1">
      <w:start w:val="10"/>
      <w:numFmt w:val="decimal"/>
      <w:lvlText w:val="%2."/>
      <w:lvlJc w:val="left"/>
      <w:pPr>
        <w:tabs>
          <w:tab w:val="num" w:pos="0"/>
        </w:tabs>
        <w:ind w:left="1440" w:hanging="480"/>
      </w:pPr>
    </w:lvl>
    <w:lvl w:ilvl="2">
      <w:start w:val="10"/>
      <w:numFmt w:val="decimal"/>
      <w:lvlText w:val="%3."/>
      <w:lvlJc w:val="left"/>
      <w:pPr>
        <w:tabs>
          <w:tab w:val="num" w:pos="0"/>
        </w:tabs>
        <w:ind w:left="2160" w:hanging="480"/>
      </w:pPr>
    </w:lvl>
    <w:lvl w:ilvl="3">
      <w:start w:val="10"/>
      <w:numFmt w:val="decimal"/>
      <w:lvlText w:val="%4."/>
      <w:lvlJc w:val="left"/>
      <w:pPr>
        <w:tabs>
          <w:tab w:val="num" w:pos="0"/>
        </w:tabs>
        <w:ind w:left="2880" w:hanging="480"/>
      </w:pPr>
    </w:lvl>
    <w:lvl w:ilvl="4">
      <w:start w:val="10"/>
      <w:numFmt w:val="decimal"/>
      <w:lvlText w:val="%5."/>
      <w:lvlJc w:val="left"/>
      <w:pPr>
        <w:tabs>
          <w:tab w:val="num" w:pos="0"/>
        </w:tabs>
        <w:ind w:left="3600" w:hanging="480"/>
      </w:pPr>
    </w:lvl>
    <w:lvl w:ilvl="5">
      <w:start w:val="10"/>
      <w:numFmt w:val="decimal"/>
      <w:lvlText w:val="%6."/>
      <w:lvlJc w:val="left"/>
      <w:pPr>
        <w:tabs>
          <w:tab w:val="num" w:pos="0"/>
        </w:tabs>
        <w:ind w:left="4320" w:hanging="480"/>
      </w:pPr>
    </w:lvl>
    <w:lvl w:ilvl="6">
      <w:start w:val="10"/>
      <w:numFmt w:val="decimal"/>
      <w:lvlText w:val="%7."/>
      <w:lvlJc w:val="left"/>
      <w:pPr>
        <w:tabs>
          <w:tab w:val="num" w:pos="0"/>
        </w:tabs>
        <w:ind w:left="5040" w:hanging="480"/>
      </w:pPr>
    </w:lvl>
    <w:lvl w:ilvl="7">
      <w:start w:val="10"/>
      <w:numFmt w:val="decimal"/>
      <w:lvlText w:val="%8."/>
      <w:lvlJc w:val="left"/>
      <w:pPr>
        <w:tabs>
          <w:tab w:val="num" w:pos="0"/>
        </w:tabs>
        <w:ind w:left="5760" w:hanging="480"/>
      </w:pPr>
    </w:lvl>
    <w:lvl w:ilvl="8">
      <w:start w:val="10"/>
      <w:numFmt w:val="decimal"/>
      <w:lvlText w:val="%9."/>
      <w:lvlJc w:val="left"/>
      <w:pPr>
        <w:tabs>
          <w:tab w:val="num" w:pos="0"/>
        </w:tabs>
        <w:ind w:left="6480" w:hanging="480"/>
      </w:pPr>
    </w:lvl>
  </w:abstractNum>
  <w:abstractNum w:abstractNumId="72" w15:restartNumberingAfterBreak="0">
    <w:nsid w:val="769D2C0B"/>
    <w:multiLevelType w:val="multilevel"/>
    <w:tmpl w:val="AE9077E4"/>
    <w:lvl w:ilvl="0">
      <w:start w:val="11"/>
      <w:numFmt w:val="decimal"/>
      <w:lvlText w:val="%1."/>
      <w:lvlJc w:val="left"/>
      <w:pPr>
        <w:tabs>
          <w:tab w:val="num" w:pos="0"/>
        </w:tabs>
        <w:ind w:left="720" w:hanging="480"/>
      </w:pPr>
    </w:lvl>
    <w:lvl w:ilvl="1">
      <w:start w:val="11"/>
      <w:numFmt w:val="decimal"/>
      <w:lvlText w:val="%2."/>
      <w:lvlJc w:val="left"/>
      <w:pPr>
        <w:tabs>
          <w:tab w:val="num" w:pos="0"/>
        </w:tabs>
        <w:ind w:left="1440" w:hanging="480"/>
      </w:pPr>
    </w:lvl>
    <w:lvl w:ilvl="2">
      <w:start w:val="11"/>
      <w:numFmt w:val="decimal"/>
      <w:lvlText w:val="%3."/>
      <w:lvlJc w:val="left"/>
      <w:pPr>
        <w:tabs>
          <w:tab w:val="num" w:pos="0"/>
        </w:tabs>
        <w:ind w:left="2160" w:hanging="480"/>
      </w:pPr>
    </w:lvl>
    <w:lvl w:ilvl="3">
      <w:start w:val="11"/>
      <w:numFmt w:val="decimal"/>
      <w:lvlText w:val="%4."/>
      <w:lvlJc w:val="left"/>
      <w:pPr>
        <w:tabs>
          <w:tab w:val="num" w:pos="0"/>
        </w:tabs>
        <w:ind w:left="2880" w:hanging="480"/>
      </w:pPr>
    </w:lvl>
    <w:lvl w:ilvl="4">
      <w:start w:val="11"/>
      <w:numFmt w:val="decimal"/>
      <w:lvlText w:val="%5."/>
      <w:lvlJc w:val="left"/>
      <w:pPr>
        <w:tabs>
          <w:tab w:val="num" w:pos="0"/>
        </w:tabs>
        <w:ind w:left="3600" w:hanging="480"/>
      </w:pPr>
    </w:lvl>
    <w:lvl w:ilvl="5">
      <w:start w:val="11"/>
      <w:numFmt w:val="decimal"/>
      <w:lvlText w:val="%6."/>
      <w:lvlJc w:val="left"/>
      <w:pPr>
        <w:tabs>
          <w:tab w:val="num" w:pos="0"/>
        </w:tabs>
        <w:ind w:left="4320" w:hanging="480"/>
      </w:pPr>
    </w:lvl>
    <w:lvl w:ilvl="6">
      <w:start w:val="11"/>
      <w:numFmt w:val="decimal"/>
      <w:lvlText w:val="%7."/>
      <w:lvlJc w:val="left"/>
      <w:pPr>
        <w:tabs>
          <w:tab w:val="num" w:pos="0"/>
        </w:tabs>
        <w:ind w:left="5040" w:hanging="480"/>
      </w:pPr>
    </w:lvl>
    <w:lvl w:ilvl="7">
      <w:start w:val="11"/>
      <w:numFmt w:val="decimal"/>
      <w:lvlText w:val="%8."/>
      <w:lvlJc w:val="left"/>
      <w:pPr>
        <w:tabs>
          <w:tab w:val="num" w:pos="0"/>
        </w:tabs>
        <w:ind w:left="5760" w:hanging="480"/>
      </w:pPr>
    </w:lvl>
    <w:lvl w:ilvl="8">
      <w:start w:val="11"/>
      <w:numFmt w:val="decimal"/>
      <w:lvlText w:val="%9."/>
      <w:lvlJc w:val="left"/>
      <w:pPr>
        <w:tabs>
          <w:tab w:val="num" w:pos="0"/>
        </w:tabs>
        <w:ind w:left="6480" w:hanging="480"/>
      </w:pPr>
    </w:lvl>
  </w:abstractNum>
  <w:abstractNum w:abstractNumId="73" w15:restartNumberingAfterBreak="0">
    <w:nsid w:val="77EF5F17"/>
    <w:multiLevelType w:val="multilevel"/>
    <w:tmpl w:val="8F24BAE0"/>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74" w15:restartNumberingAfterBreak="0">
    <w:nsid w:val="780B091E"/>
    <w:multiLevelType w:val="multilevel"/>
    <w:tmpl w:val="F2EC132C"/>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75" w15:restartNumberingAfterBreak="0">
    <w:nsid w:val="7A1A1D2A"/>
    <w:multiLevelType w:val="multilevel"/>
    <w:tmpl w:val="0BB680D0"/>
    <w:lvl w:ilvl="0">
      <w:start w:val="11"/>
      <w:numFmt w:val="decimal"/>
      <w:lvlText w:val="%1."/>
      <w:lvlJc w:val="left"/>
      <w:pPr>
        <w:tabs>
          <w:tab w:val="num" w:pos="0"/>
        </w:tabs>
        <w:ind w:left="720" w:hanging="480"/>
      </w:pPr>
    </w:lvl>
    <w:lvl w:ilvl="1">
      <w:start w:val="11"/>
      <w:numFmt w:val="decimal"/>
      <w:lvlText w:val="%2."/>
      <w:lvlJc w:val="left"/>
      <w:pPr>
        <w:tabs>
          <w:tab w:val="num" w:pos="0"/>
        </w:tabs>
        <w:ind w:left="1440" w:hanging="480"/>
      </w:pPr>
    </w:lvl>
    <w:lvl w:ilvl="2">
      <w:start w:val="11"/>
      <w:numFmt w:val="decimal"/>
      <w:lvlText w:val="%3."/>
      <w:lvlJc w:val="left"/>
      <w:pPr>
        <w:tabs>
          <w:tab w:val="num" w:pos="0"/>
        </w:tabs>
        <w:ind w:left="2160" w:hanging="480"/>
      </w:pPr>
    </w:lvl>
    <w:lvl w:ilvl="3">
      <w:start w:val="11"/>
      <w:numFmt w:val="decimal"/>
      <w:lvlText w:val="%4."/>
      <w:lvlJc w:val="left"/>
      <w:pPr>
        <w:tabs>
          <w:tab w:val="num" w:pos="0"/>
        </w:tabs>
        <w:ind w:left="2880" w:hanging="480"/>
      </w:pPr>
    </w:lvl>
    <w:lvl w:ilvl="4">
      <w:start w:val="11"/>
      <w:numFmt w:val="decimal"/>
      <w:lvlText w:val="%5."/>
      <w:lvlJc w:val="left"/>
      <w:pPr>
        <w:tabs>
          <w:tab w:val="num" w:pos="0"/>
        </w:tabs>
        <w:ind w:left="3600" w:hanging="480"/>
      </w:pPr>
    </w:lvl>
    <w:lvl w:ilvl="5">
      <w:start w:val="11"/>
      <w:numFmt w:val="decimal"/>
      <w:lvlText w:val="%6."/>
      <w:lvlJc w:val="left"/>
      <w:pPr>
        <w:tabs>
          <w:tab w:val="num" w:pos="0"/>
        </w:tabs>
        <w:ind w:left="4320" w:hanging="480"/>
      </w:pPr>
    </w:lvl>
    <w:lvl w:ilvl="6">
      <w:start w:val="11"/>
      <w:numFmt w:val="decimal"/>
      <w:lvlText w:val="%7."/>
      <w:lvlJc w:val="left"/>
      <w:pPr>
        <w:tabs>
          <w:tab w:val="num" w:pos="0"/>
        </w:tabs>
        <w:ind w:left="5040" w:hanging="480"/>
      </w:pPr>
    </w:lvl>
    <w:lvl w:ilvl="7">
      <w:start w:val="11"/>
      <w:numFmt w:val="decimal"/>
      <w:lvlText w:val="%8."/>
      <w:lvlJc w:val="left"/>
      <w:pPr>
        <w:tabs>
          <w:tab w:val="num" w:pos="0"/>
        </w:tabs>
        <w:ind w:left="5760" w:hanging="480"/>
      </w:pPr>
    </w:lvl>
    <w:lvl w:ilvl="8">
      <w:start w:val="11"/>
      <w:numFmt w:val="decimal"/>
      <w:lvlText w:val="%9."/>
      <w:lvlJc w:val="left"/>
      <w:pPr>
        <w:tabs>
          <w:tab w:val="num" w:pos="0"/>
        </w:tabs>
        <w:ind w:left="6480" w:hanging="480"/>
      </w:pPr>
    </w:lvl>
  </w:abstractNum>
  <w:abstractNum w:abstractNumId="76" w15:restartNumberingAfterBreak="0">
    <w:nsid w:val="7AD20FD6"/>
    <w:multiLevelType w:val="multilevel"/>
    <w:tmpl w:val="4AC607C8"/>
    <w:lvl w:ilvl="0">
      <w:start w:val="5"/>
      <w:numFmt w:val="decimal"/>
      <w:lvlText w:val="%1."/>
      <w:lvlJc w:val="left"/>
      <w:pPr>
        <w:tabs>
          <w:tab w:val="num" w:pos="0"/>
        </w:tabs>
        <w:ind w:left="720" w:hanging="480"/>
      </w:pPr>
    </w:lvl>
    <w:lvl w:ilvl="1">
      <w:start w:val="5"/>
      <w:numFmt w:val="decimal"/>
      <w:lvlText w:val="%2."/>
      <w:lvlJc w:val="left"/>
      <w:pPr>
        <w:tabs>
          <w:tab w:val="num" w:pos="0"/>
        </w:tabs>
        <w:ind w:left="1440" w:hanging="480"/>
      </w:pPr>
    </w:lvl>
    <w:lvl w:ilvl="2">
      <w:start w:val="5"/>
      <w:numFmt w:val="decimal"/>
      <w:lvlText w:val="%3."/>
      <w:lvlJc w:val="left"/>
      <w:pPr>
        <w:tabs>
          <w:tab w:val="num" w:pos="0"/>
        </w:tabs>
        <w:ind w:left="2160" w:hanging="480"/>
      </w:pPr>
    </w:lvl>
    <w:lvl w:ilvl="3">
      <w:start w:val="5"/>
      <w:numFmt w:val="decimal"/>
      <w:lvlText w:val="%4."/>
      <w:lvlJc w:val="left"/>
      <w:pPr>
        <w:tabs>
          <w:tab w:val="num" w:pos="0"/>
        </w:tabs>
        <w:ind w:left="2880" w:hanging="480"/>
      </w:pPr>
    </w:lvl>
    <w:lvl w:ilvl="4">
      <w:start w:val="5"/>
      <w:numFmt w:val="decimal"/>
      <w:lvlText w:val="%5."/>
      <w:lvlJc w:val="left"/>
      <w:pPr>
        <w:tabs>
          <w:tab w:val="num" w:pos="0"/>
        </w:tabs>
        <w:ind w:left="3600" w:hanging="480"/>
      </w:pPr>
    </w:lvl>
    <w:lvl w:ilvl="5">
      <w:start w:val="5"/>
      <w:numFmt w:val="decimal"/>
      <w:lvlText w:val="%6."/>
      <w:lvlJc w:val="left"/>
      <w:pPr>
        <w:tabs>
          <w:tab w:val="num" w:pos="0"/>
        </w:tabs>
        <w:ind w:left="4320" w:hanging="480"/>
      </w:pPr>
    </w:lvl>
    <w:lvl w:ilvl="6">
      <w:start w:val="5"/>
      <w:numFmt w:val="decimal"/>
      <w:lvlText w:val="%7."/>
      <w:lvlJc w:val="left"/>
      <w:pPr>
        <w:tabs>
          <w:tab w:val="num" w:pos="0"/>
        </w:tabs>
        <w:ind w:left="5040" w:hanging="480"/>
      </w:pPr>
    </w:lvl>
    <w:lvl w:ilvl="7">
      <w:start w:val="5"/>
      <w:numFmt w:val="decimal"/>
      <w:lvlText w:val="%8."/>
      <w:lvlJc w:val="left"/>
      <w:pPr>
        <w:tabs>
          <w:tab w:val="num" w:pos="0"/>
        </w:tabs>
        <w:ind w:left="5760" w:hanging="480"/>
      </w:pPr>
    </w:lvl>
    <w:lvl w:ilvl="8">
      <w:start w:val="5"/>
      <w:numFmt w:val="decimal"/>
      <w:lvlText w:val="%9."/>
      <w:lvlJc w:val="left"/>
      <w:pPr>
        <w:tabs>
          <w:tab w:val="num" w:pos="0"/>
        </w:tabs>
        <w:ind w:left="6480" w:hanging="480"/>
      </w:pPr>
    </w:lvl>
  </w:abstractNum>
  <w:abstractNum w:abstractNumId="77" w15:restartNumberingAfterBreak="0">
    <w:nsid w:val="7BCF03D4"/>
    <w:multiLevelType w:val="multilevel"/>
    <w:tmpl w:val="F8462A82"/>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78" w15:restartNumberingAfterBreak="0">
    <w:nsid w:val="7CC72E71"/>
    <w:multiLevelType w:val="multilevel"/>
    <w:tmpl w:val="E8AA6F72"/>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79" w15:restartNumberingAfterBreak="0">
    <w:nsid w:val="7D753629"/>
    <w:multiLevelType w:val="multilevel"/>
    <w:tmpl w:val="281871E4"/>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80" w15:restartNumberingAfterBreak="0">
    <w:nsid w:val="7EFA15D9"/>
    <w:multiLevelType w:val="multilevel"/>
    <w:tmpl w:val="BA26C7C6"/>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81" w15:restartNumberingAfterBreak="0">
    <w:nsid w:val="7FC5747B"/>
    <w:multiLevelType w:val="multilevel"/>
    <w:tmpl w:val="BA225DB8"/>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num w:numId="1" w16cid:durableId="120076268">
    <w:abstractNumId w:val="4"/>
  </w:num>
  <w:num w:numId="2" w16cid:durableId="1009647882">
    <w:abstractNumId w:val="78"/>
  </w:num>
  <w:num w:numId="3" w16cid:durableId="52194225">
    <w:abstractNumId w:val="18"/>
  </w:num>
  <w:num w:numId="4" w16cid:durableId="1960524333">
    <w:abstractNumId w:val="68"/>
  </w:num>
  <w:num w:numId="5" w16cid:durableId="288708188">
    <w:abstractNumId w:val="9"/>
  </w:num>
  <w:num w:numId="6" w16cid:durableId="1203133672">
    <w:abstractNumId w:val="74"/>
  </w:num>
  <w:num w:numId="7" w16cid:durableId="144015312">
    <w:abstractNumId w:val="0"/>
  </w:num>
  <w:num w:numId="8" w16cid:durableId="2037582477">
    <w:abstractNumId w:val="10"/>
  </w:num>
  <w:num w:numId="9" w16cid:durableId="1677612053">
    <w:abstractNumId w:val="60"/>
  </w:num>
  <w:num w:numId="10" w16cid:durableId="191770468">
    <w:abstractNumId w:val="79"/>
  </w:num>
  <w:num w:numId="11" w16cid:durableId="2016758157">
    <w:abstractNumId w:val="73"/>
  </w:num>
  <w:num w:numId="12" w16cid:durableId="26830941">
    <w:abstractNumId w:val="44"/>
  </w:num>
  <w:num w:numId="13" w16cid:durableId="75904041">
    <w:abstractNumId w:val="32"/>
  </w:num>
  <w:num w:numId="14" w16cid:durableId="1445881558">
    <w:abstractNumId w:val="27"/>
  </w:num>
  <w:num w:numId="15" w16cid:durableId="1257517059">
    <w:abstractNumId w:val="50"/>
  </w:num>
  <w:num w:numId="16" w16cid:durableId="707071874">
    <w:abstractNumId w:val="14"/>
  </w:num>
  <w:num w:numId="17" w16cid:durableId="134613822">
    <w:abstractNumId w:val="34"/>
  </w:num>
  <w:num w:numId="18" w16cid:durableId="1577933924">
    <w:abstractNumId w:val="53"/>
  </w:num>
  <w:num w:numId="19" w16cid:durableId="21172436">
    <w:abstractNumId w:val="41"/>
  </w:num>
  <w:num w:numId="20" w16cid:durableId="645819534">
    <w:abstractNumId w:val="46"/>
  </w:num>
  <w:num w:numId="21" w16cid:durableId="984969030">
    <w:abstractNumId w:val="54"/>
  </w:num>
  <w:num w:numId="22" w16cid:durableId="677268191">
    <w:abstractNumId w:val="35"/>
  </w:num>
  <w:num w:numId="23" w16cid:durableId="1508059946">
    <w:abstractNumId w:val="70"/>
  </w:num>
  <w:num w:numId="24" w16cid:durableId="1468204538">
    <w:abstractNumId w:val="56"/>
  </w:num>
  <w:num w:numId="25" w16cid:durableId="1975868556">
    <w:abstractNumId w:val="40"/>
  </w:num>
  <w:num w:numId="26" w16cid:durableId="785660752">
    <w:abstractNumId w:val="30"/>
  </w:num>
  <w:num w:numId="27" w16cid:durableId="638264738">
    <w:abstractNumId w:val="5"/>
  </w:num>
  <w:num w:numId="28" w16cid:durableId="1778021475">
    <w:abstractNumId w:val="55"/>
  </w:num>
  <w:num w:numId="29" w16cid:durableId="1018235282">
    <w:abstractNumId w:val="6"/>
  </w:num>
  <w:num w:numId="30" w16cid:durableId="786894119">
    <w:abstractNumId w:val="38"/>
  </w:num>
  <w:num w:numId="31" w16cid:durableId="145712305">
    <w:abstractNumId w:val="12"/>
  </w:num>
  <w:num w:numId="32" w16cid:durableId="1579629373">
    <w:abstractNumId w:val="47"/>
  </w:num>
  <w:num w:numId="33" w16cid:durableId="1574124039">
    <w:abstractNumId w:val="81"/>
    <w:lvlOverride w:ilvl="0">
      <w:startOverride w:val="1"/>
    </w:lvlOverride>
  </w:num>
  <w:num w:numId="34" w16cid:durableId="1169251210">
    <w:abstractNumId w:val="81"/>
    <w:lvlOverride w:ilvl="0">
      <w:startOverride w:val="1"/>
    </w:lvlOverride>
  </w:num>
  <w:num w:numId="35" w16cid:durableId="977031088">
    <w:abstractNumId w:val="81"/>
    <w:lvlOverride w:ilvl="0">
      <w:startOverride w:val="1"/>
    </w:lvlOverride>
  </w:num>
  <w:num w:numId="36" w16cid:durableId="1910651036">
    <w:abstractNumId w:val="81"/>
    <w:lvlOverride w:ilvl="0">
      <w:startOverride w:val="1"/>
    </w:lvlOverride>
  </w:num>
  <w:num w:numId="37" w16cid:durableId="1262840041">
    <w:abstractNumId w:val="4"/>
  </w:num>
  <w:num w:numId="38" w16cid:durableId="884373256">
    <w:abstractNumId w:val="81"/>
    <w:lvlOverride w:ilvl="0">
      <w:startOverride w:val="1"/>
    </w:lvlOverride>
  </w:num>
  <w:num w:numId="39" w16cid:durableId="29036569">
    <w:abstractNumId w:val="4"/>
  </w:num>
  <w:num w:numId="40" w16cid:durableId="962535335">
    <w:abstractNumId w:val="81"/>
    <w:lvlOverride w:ilvl="0">
      <w:startOverride w:val="1"/>
    </w:lvlOverride>
  </w:num>
  <w:num w:numId="41" w16cid:durableId="1708338487">
    <w:abstractNumId w:val="4"/>
  </w:num>
  <w:num w:numId="42" w16cid:durableId="1956985616">
    <w:abstractNumId w:val="4"/>
  </w:num>
  <w:num w:numId="43" w16cid:durableId="1802380599">
    <w:abstractNumId w:val="81"/>
    <w:lvlOverride w:ilvl="0">
      <w:startOverride w:val="1"/>
    </w:lvlOverride>
  </w:num>
  <w:num w:numId="44" w16cid:durableId="1376659689">
    <w:abstractNumId w:val="39"/>
    <w:lvlOverride w:ilvl="0">
      <w:startOverride w:val="2"/>
    </w:lvlOverride>
  </w:num>
  <w:num w:numId="45" w16cid:durableId="265162648">
    <w:abstractNumId w:val="29"/>
    <w:lvlOverride w:ilvl="0">
      <w:startOverride w:val="6"/>
    </w:lvlOverride>
  </w:num>
  <w:num w:numId="46" w16cid:durableId="1444379173">
    <w:abstractNumId w:val="28"/>
    <w:lvlOverride w:ilvl="0">
      <w:startOverride w:val="7"/>
    </w:lvlOverride>
  </w:num>
  <w:num w:numId="47" w16cid:durableId="1161774711">
    <w:abstractNumId w:val="19"/>
    <w:lvlOverride w:ilvl="0">
      <w:startOverride w:val="8"/>
    </w:lvlOverride>
  </w:num>
  <w:num w:numId="48" w16cid:durableId="1682274015">
    <w:abstractNumId w:val="58"/>
    <w:lvlOverride w:ilvl="0">
      <w:startOverride w:val="9"/>
    </w:lvlOverride>
  </w:num>
  <w:num w:numId="49" w16cid:durableId="1993631234">
    <w:abstractNumId w:val="76"/>
    <w:lvlOverride w:ilvl="0">
      <w:startOverride w:val="5"/>
    </w:lvlOverride>
  </w:num>
  <w:num w:numId="50" w16cid:durableId="453059490">
    <w:abstractNumId w:val="81"/>
    <w:lvlOverride w:ilvl="0">
      <w:startOverride w:val="1"/>
    </w:lvlOverride>
  </w:num>
  <w:num w:numId="51" w16cid:durableId="2110809211">
    <w:abstractNumId w:val="76"/>
    <w:lvlOverride w:ilvl="0">
      <w:startOverride w:val="5"/>
    </w:lvlOverride>
  </w:num>
  <w:num w:numId="52" w16cid:durableId="803960545">
    <w:abstractNumId w:val="58"/>
    <w:lvlOverride w:ilvl="0">
      <w:startOverride w:val="9"/>
    </w:lvlOverride>
  </w:num>
  <w:num w:numId="53" w16cid:durableId="630792526">
    <w:abstractNumId w:val="71"/>
    <w:lvlOverride w:ilvl="0">
      <w:startOverride w:val="10"/>
    </w:lvlOverride>
  </w:num>
  <w:num w:numId="54" w16cid:durableId="1938059609">
    <w:abstractNumId w:val="62"/>
    <w:lvlOverride w:ilvl="0">
      <w:startOverride w:val="12"/>
    </w:lvlOverride>
  </w:num>
  <w:num w:numId="55" w16cid:durableId="1726368910">
    <w:abstractNumId w:val="81"/>
    <w:lvlOverride w:ilvl="0">
      <w:startOverride w:val="1"/>
    </w:lvlOverride>
  </w:num>
  <w:num w:numId="56" w16cid:durableId="871499163">
    <w:abstractNumId w:val="4"/>
  </w:num>
  <w:num w:numId="57" w16cid:durableId="998535538">
    <w:abstractNumId w:val="81"/>
    <w:lvlOverride w:ilvl="0">
      <w:startOverride w:val="1"/>
    </w:lvlOverride>
  </w:num>
  <w:num w:numId="58" w16cid:durableId="42406787">
    <w:abstractNumId w:val="4"/>
  </w:num>
  <w:num w:numId="59" w16cid:durableId="185101698">
    <w:abstractNumId w:val="21"/>
    <w:lvlOverride w:ilvl="0">
      <w:startOverride w:val="1"/>
    </w:lvlOverride>
  </w:num>
  <w:num w:numId="60" w16cid:durableId="1364355952">
    <w:abstractNumId w:val="21"/>
    <w:lvlOverride w:ilvl="0">
      <w:startOverride w:val="1"/>
    </w:lvlOverride>
  </w:num>
  <w:num w:numId="61" w16cid:durableId="1933320248">
    <w:abstractNumId w:val="78"/>
  </w:num>
  <w:num w:numId="62" w16cid:durableId="76051622">
    <w:abstractNumId w:val="21"/>
    <w:lvlOverride w:ilvl="0">
      <w:startOverride w:val="1"/>
    </w:lvlOverride>
  </w:num>
  <w:num w:numId="63" w16cid:durableId="80181961">
    <w:abstractNumId w:val="78"/>
  </w:num>
  <w:num w:numId="64" w16cid:durableId="1744792633">
    <w:abstractNumId w:val="21"/>
    <w:lvlOverride w:ilvl="0">
      <w:startOverride w:val="1"/>
    </w:lvlOverride>
  </w:num>
  <w:num w:numId="65" w16cid:durableId="776677806">
    <w:abstractNumId w:val="78"/>
  </w:num>
  <w:num w:numId="66" w16cid:durableId="1641381144">
    <w:abstractNumId w:val="78"/>
  </w:num>
  <w:num w:numId="67" w16cid:durableId="161896175">
    <w:abstractNumId w:val="21"/>
    <w:lvlOverride w:ilvl="0">
      <w:startOverride w:val="1"/>
    </w:lvlOverride>
  </w:num>
  <w:num w:numId="68" w16cid:durableId="213583881">
    <w:abstractNumId w:val="63"/>
    <w:lvlOverride w:ilvl="0">
      <w:startOverride w:val="7"/>
    </w:lvlOverride>
  </w:num>
  <w:num w:numId="69" w16cid:durableId="1749424921">
    <w:abstractNumId w:val="75"/>
    <w:lvlOverride w:ilvl="0">
      <w:startOverride w:val="11"/>
    </w:lvlOverride>
  </w:num>
  <w:num w:numId="70" w16cid:durableId="2079277988">
    <w:abstractNumId w:val="21"/>
    <w:lvlOverride w:ilvl="0">
      <w:startOverride w:val="1"/>
    </w:lvlOverride>
  </w:num>
  <w:num w:numId="71" w16cid:durableId="1193616261">
    <w:abstractNumId w:val="21"/>
    <w:lvlOverride w:ilvl="0">
      <w:startOverride w:val="1"/>
    </w:lvlOverride>
  </w:num>
  <w:num w:numId="72" w16cid:durableId="1394617749">
    <w:abstractNumId w:val="21"/>
    <w:lvlOverride w:ilvl="0">
      <w:startOverride w:val="1"/>
    </w:lvlOverride>
  </w:num>
  <w:num w:numId="73" w16cid:durableId="1534422289">
    <w:abstractNumId w:val="78"/>
  </w:num>
  <w:num w:numId="74" w16cid:durableId="473722322">
    <w:abstractNumId w:val="21"/>
    <w:lvlOverride w:ilvl="0">
      <w:startOverride w:val="1"/>
    </w:lvlOverride>
  </w:num>
  <w:num w:numId="75" w16cid:durableId="398213769">
    <w:abstractNumId w:val="78"/>
  </w:num>
  <w:num w:numId="76" w16cid:durableId="1181048088">
    <w:abstractNumId w:val="8"/>
    <w:lvlOverride w:ilvl="0">
      <w:startOverride w:val="1"/>
    </w:lvlOverride>
  </w:num>
  <w:num w:numId="77" w16cid:durableId="451363614">
    <w:abstractNumId w:val="8"/>
    <w:lvlOverride w:ilvl="0">
      <w:startOverride w:val="1"/>
    </w:lvlOverride>
  </w:num>
  <w:num w:numId="78" w16cid:durableId="325287747">
    <w:abstractNumId w:val="18"/>
  </w:num>
  <w:num w:numId="79" w16cid:durableId="1495291550">
    <w:abstractNumId w:val="8"/>
    <w:lvlOverride w:ilvl="0">
      <w:startOverride w:val="1"/>
    </w:lvlOverride>
  </w:num>
  <w:num w:numId="80" w16cid:durableId="676540631">
    <w:abstractNumId w:val="18"/>
  </w:num>
  <w:num w:numId="81" w16cid:durableId="1142432176">
    <w:abstractNumId w:val="18"/>
  </w:num>
  <w:num w:numId="82" w16cid:durableId="229661001">
    <w:abstractNumId w:val="8"/>
    <w:lvlOverride w:ilvl="0">
      <w:startOverride w:val="1"/>
    </w:lvlOverride>
  </w:num>
  <w:num w:numId="83" w16cid:durableId="1365860762">
    <w:abstractNumId w:val="36"/>
    <w:lvlOverride w:ilvl="0">
      <w:startOverride w:val="6"/>
    </w:lvlOverride>
  </w:num>
  <w:num w:numId="84" w16cid:durableId="144517384">
    <w:abstractNumId w:val="11"/>
    <w:lvlOverride w:ilvl="0">
      <w:startOverride w:val="11"/>
    </w:lvlOverride>
  </w:num>
  <w:num w:numId="85" w16cid:durableId="1529367836">
    <w:abstractNumId w:val="8"/>
    <w:lvlOverride w:ilvl="0">
      <w:startOverride w:val="1"/>
    </w:lvlOverride>
  </w:num>
  <w:num w:numId="86" w16cid:durableId="2013752172">
    <w:abstractNumId w:val="8"/>
    <w:lvlOverride w:ilvl="0">
      <w:startOverride w:val="1"/>
    </w:lvlOverride>
  </w:num>
  <w:num w:numId="87" w16cid:durableId="2094426948">
    <w:abstractNumId w:val="8"/>
    <w:lvlOverride w:ilvl="0">
      <w:startOverride w:val="1"/>
    </w:lvlOverride>
  </w:num>
  <w:num w:numId="88" w16cid:durableId="1381056704">
    <w:abstractNumId w:val="18"/>
  </w:num>
  <w:num w:numId="89" w16cid:durableId="551118518">
    <w:abstractNumId w:val="8"/>
    <w:lvlOverride w:ilvl="0">
      <w:startOverride w:val="1"/>
    </w:lvlOverride>
  </w:num>
  <w:num w:numId="90" w16cid:durableId="155728502">
    <w:abstractNumId w:val="18"/>
  </w:num>
  <w:num w:numId="91" w16cid:durableId="651566782">
    <w:abstractNumId w:val="7"/>
    <w:lvlOverride w:ilvl="0">
      <w:startOverride w:val="1"/>
    </w:lvlOverride>
  </w:num>
  <w:num w:numId="92" w16cid:durableId="674957645">
    <w:abstractNumId w:val="7"/>
    <w:lvlOverride w:ilvl="0">
      <w:startOverride w:val="1"/>
    </w:lvlOverride>
  </w:num>
  <w:num w:numId="93" w16cid:durableId="193738030">
    <w:abstractNumId w:val="68"/>
  </w:num>
  <w:num w:numId="94" w16cid:durableId="26755737">
    <w:abstractNumId w:val="7"/>
    <w:lvlOverride w:ilvl="0">
      <w:startOverride w:val="1"/>
    </w:lvlOverride>
  </w:num>
  <w:num w:numId="95" w16cid:durableId="1089086788">
    <w:abstractNumId w:val="68"/>
  </w:num>
  <w:num w:numId="96" w16cid:durableId="964042178">
    <w:abstractNumId w:val="7"/>
    <w:lvlOverride w:ilvl="0">
      <w:startOverride w:val="1"/>
    </w:lvlOverride>
  </w:num>
  <w:num w:numId="97" w16cid:durableId="426851690">
    <w:abstractNumId w:val="49"/>
    <w:lvlOverride w:ilvl="0">
      <w:startOverride w:val="6"/>
    </w:lvlOverride>
  </w:num>
  <w:num w:numId="98" w16cid:durableId="1979144330">
    <w:abstractNumId w:val="48"/>
    <w:lvlOverride w:ilvl="0">
      <w:startOverride w:val="11"/>
    </w:lvlOverride>
  </w:num>
  <w:num w:numId="99" w16cid:durableId="1075588941">
    <w:abstractNumId w:val="7"/>
    <w:lvlOverride w:ilvl="0">
      <w:startOverride w:val="1"/>
    </w:lvlOverride>
  </w:num>
  <w:num w:numId="100" w16cid:durableId="872689862">
    <w:abstractNumId w:val="7"/>
    <w:lvlOverride w:ilvl="0">
      <w:startOverride w:val="1"/>
    </w:lvlOverride>
  </w:num>
  <w:num w:numId="101" w16cid:durableId="1039671947">
    <w:abstractNumId w:val="7"/>
    <w:lvlOverride w:ilvl="0">
      <w:startOverride w:val="1"/>
    </w:lvlOverride>
  </w:num>
  <w:num w:numId="102" w16cid:durableId="148059518">
    <w:abstractNumId w:val="68"/>
  </w:num>
  <w:num w:numId="103" w16cid:durableId="1801067902">
    <w:abstractNumId w:val="7"/>
    <w:lvlOverride w:ilvl="0">
      <w:startOverride w:val="1"/>
    </w:lvlOverride>
  </w:num>
  <w:num w:numId="104" w16cid:durableId="2012100964">
    <w:abstractNumId w:val="68"/>
  </w:num>
  <w:num w:numId="105" w16cid:durableId="591166155">
    <w:abstractNumId w:val="80"/>
    <w:lvlOverride w:ilvl="0">
      <w:startOverride w:val="1"/>
    </w:lvlOverride>
  </w:num>
  <w:num w:numId="106" w16cid:durableId="218782896">
    <w:abstractNumId w:val="80"/>
    <w:lvlOverride w:ilvl="0">
      <w:startOverride w:val="1"/>
    </w:lvlOverride>
  </w:num>
  <w:num w:numId="107" w16cid:durableId="511574906">
    <w:abstractNumId w:val="9"/>
  </w:num>
  <w:num w:numId="108" w16cid:durableId="674113501">
    <w:abstractNumId w:val="80"/>
    <w:lvlOverride w:ilvl="0">
      <w:startOverride w:val="1"/>
    </w:lvlOverride>
  </w:num>
  <w:num w:numId="109" w16cid:durableId="391853364">
    <w:abstractNumId w:val="9"/>
  </w:num>
  <w:num w:numId="110" w16cid:durableId="2070809830">
    <w:abstractNumId w:val="9"/>
  </w:num>
  <w:num w:numId="111" w16cid:durableId="2131625852">
    <w:abstractNumId w:val="9"/>
  </w:num>
  <w:num w:numId="112" w16cid:durableId="1866403017">
    <w:abstractNumId w:val="80"/>
    <w:lvlOverride w:ilvl="0">
      <w:startOverride w:val="1"/>
    </w:lvlOverride>
  </w:num>
  <w:num w:numId="113" w16cid:durableId="1972789027">
    <w:abstractNumId w:val="69"/>
    <w:lvlOverride w:ilvl="0">
      <w:startOverride w:val="7"/>
    </w:lvlOverride>
  </w:num>
  <w:num w:numId="114" w16cid:durableId="42874300">
    <w:abstractNumId w:val="23"/>
    <w:lvlOverride w:ilvl="0">
      <w:startOverride w:val="11"/>
    </w:lvlOverride>
  </w:num>
  <w:num w:numId="115" w16cid:durableId="1758088802">
    <w:abstractNumId w:val="80"/>
    <w:lvlOverride w:ilvl="0">
      <w:startOverride w:val="1"/>
    </w:lvlOverride>
  </w:num>
  <w:num w:numId="116" w16cid:durableId="1296444812">
    <w:abstractNumId w:val="80"/>
    <w:lvlOverride w:ilvl="0">
      <w:startOverride w:val="1"/>
    </w:lvlOverride>
  </w:num>
  <w:num w:numId="117" w16cid:durableId="1962376426">
    <w:abstractNumId w:val="80"/>
    <w:lvlOverride w:ilvl="0">
      <w:startOverride w:val="1"/>
    </w:lvlOverride>
  </w:num>
  <w:num w:numId="118" w16cid:durableId="1289777172">
    <w:abstractNumId w:val="9"/>
  </w:num>
  <w:num w:numId="119" w16cid:durableId="354818233">
    <w:abstractNumId w:val="9"/>
  </w:num>
  <w:num w:numId="120" w16cid:durableId="2130121762">
    <w:abstractNumId w:val="80"/>
    <w:lvlOverride w:ilvl="0">
      <w:startOverride w:val="1"/>
    </w:lvlOverride>
  </w:num>
  <w:num w:numId="121" w16cid:durableId="1410930282">
    <w:abstractNumId w:val="9"/>
  </w:num>
  <w:num w:numId="122" w16cid:durableId="1843858643">
    <w:abstractNumId w:val="74"/>
  </w:num>
  <w:num w:numId="123" w16cid:durableId="1638335802">
    <w:abstractNumId w:val="52"/>
    <w:lvlOverride w:ilvl="0">
      <w:startOverride w:val="1"/>
    </w:lvlOverride>
  </w:num>
  <w:num w:numId="124" w16cid:durableId="229735990">
    <w:abstractNumId w:val="52"/>
    <w:lvlOverride w:ilvl="0">
      <w:startOverride w:val="1"/>
    </w:lvlOverride>
  </w:num>
  <w:num w:numId="125" w16cid:durableId="1807509698">
    <w:abstractNumId w:val="74"/>
  </w:num>
  <w:num w:numId="126" w16cid:durableId="1228422739">
    <w:abstractNumId w:val="52"/>
    <w:lvlOverride w:ilvl="0">
      <w:startOverride w:val="1"/>
    </w:lvlOverride>
  </w:num>
  <w:num w:numId="127" w16cid:durableId="78064427">
    <w:abstractNumId w:val="74"/>
  </w:num>
  <w:num w:numId="128" w16cid:durableId="1260676290">
    <w:abstractNumId w:val="74"/>
  </w:num>
  <w:num w:numId="129" w16cid:durableId="2069843825">
    <w:abstractNumId w:val="52"/>
    <w:lvlOverride w:ilvl="0">
      <w:startOverride w:val="1"/>
    </w:lvlOverride>
  </w:num>
  <w:num w:numId="130" w16cid:durableId="1213495214">
    <w:abstractNumId w:val="45"/>
    <w:lvlOverride w:ilvl="0">
      <w:startOverride w:val="8"/>
    </w:lvlOverride>
  </w:num>
  <w:num w:numId="131" w16cid:durableId="1490366317">
    <w:abstractNumId w:val="52"/>
    <w:lvlOverride w:ilvl="0">
      <w:startOverride w:val="1"/>
    </w:lvlOverride>
  </w:num>
  <w:num w:numId="132" w16cid:durableId="1268388142">
    <w:abstractNumId w:val="52"/>
    <w:lvlOverride w:ilvl="0">
      <w:startOverride w:val="1"/>
    </w:lvlOverride>
  </w:num>
  <w:num w:numId="133" w16cid:durableId="1155031881">
    <w:abstractNumId w:val="52"/>
    <w:lvlOverride w:ilvl="0">
      <w:startOverride w:val="1"/>
    </w:lvlOverride>
  </w:num>
  <w:num w:numId="134" w16cid:durableId="1099135320">
    <w:abstractNumId w:val="74"/>
  </w:num>
  <w:num w:numId="135" w16cid:durableId="1909807228">
    <w:abstractNumId w:val="52"/>
    <w:lvlOverride w:ilvl="0">
      <w:startOverride w:val="1"/>
    </w:lvlOverride>
  </w:num>
  <w:num w:numId="136" w16cid:durableId="1200702792">
    <w:abstractNumId w:val="74"/>
  </w:num>
  <w:num w:numId="137" w16cid:durableId="2077436733">
    <w:abstractNumId w:val="66"/>
    <w:lvlOverride w:ilvl="0">
      <w:startOverride w:val="1"/>
    </w:lvlOverride>
  </w:num>
  <w:num w:numId="138" w16cid:durableId="2032103284">
    <w:abstractNumId w:val="66"/>
    <w:lvlOverride w:ilvl="0">
      <w:startOverride w:val="1"/>
    </w:lvlOverride>
  </w:num>
  <w:num w:numId="139" w16cid:durableId="1059786186">
    <w:abstractNumId w:val="0"/>
  </w:num>
  <w:num w:numId="140" w16cid:durableId="566571510">
    <w:abstractNumId w:val="66"/>
    <w:lvlOverride w:ilvl="0">
      <w:startOverride w:val="1"/>
    </w:lvlOverride>
  </w:num>
  <w:num w:numId="141" w16cid:durableId="1901789746">
    <w:abstractNumId w:val="0"/>
  </w:num>
  <w:num w:numId="142" w16cid:durableId="1402479957">
    <w:abstractNumId w:val="66"/>
    <w:lvlOverride w:ilvl="0">
      <w:startOverride w:val="1"/>
    </w:lvlOverride>
  </w:num>
  <w:num w:numId="143" w16cid:durableId="639655130">
    <w:abstractNumId w:val="31"/>
    <w:lvlOverride w:ilvl="0">
      <w:startOverride w:val="7"/>
    </w:lvlOverride>
  </w:num>
  <w:num w:numId="144" w16cid:durableId="1445230861">
    <w:abstractNumId w:val="66"/>
    <w:lvlOverride w:ilvl="0">
      <w:startOverride w:val="1"/>
    </w:lvlOverride>
  </w:num>
  <w:num w:numId="145" w16cid:durableId="374089731">
    <w:abstractNumId w:val="66"/>
    <w:lvlOverride w:ilvl="0">
      <w:startOverride w:val="1"/>
    </w:lvlOverride>
  </w:num>
  <w:num w:numId="146" w16cid:durableId="1117213833">
    <w:abstractNumId w:val="66"/>
    <w:lvlOverride w:ilvl="0">
      <w:startOverride w:val="1"/>
    </w:lvlOverride>
  </w:num>
  <w:num w:numId="147" w16cid:durableId="1912345095">
    <w:abstractNumId w:val="0"/>
  </w:num>
  <w:num w:numId="148" w16cid:durableId="873466139">
    <w:abstractNumId w:val="66"/>
    <w:lvlOverride w:ilvl="0">
      <w:startOverride w:val="1"/>
    </w:lvlOverride>
  </w:num>
  <w:num w:numId="149" w16cid:durableId="1779793437">
    <w:abstractNumId w:val="0"/>
  </w:num>
  <w:num w:numId="150" w16cid:durableId="589703266">
    <w:abstractNumId w:val="3"/>
    <w:lvlOverride w:ilvl="0">
      <w:startOverride w:val="1"/>
    </w:lvlOverride>
  </w:num>
  <w:num w:numId="151" w16cid:durableId="884298786">
    <w:abstractNumId w:val="3"/>
    <w:lvlOverride w:ilvl="0">
      <w:startOverride w:val="1"/>
    </w:lvlOverride>
  </w:num>
  <w:num w:numId="152" w16cid:durableId="1861699363">
    <w:abstractNumId w:val="10"/>
  </w:num>
  <w:num w:numId="153" w16cid:durableId="1432511099">
    <w:abstractNumId w:val="3"/>
    <w:lvlOverride w:ilvl="0">
      <w:startOverride w:val="1"/>
    </w:lvlOverride>
  </w:num>
  <w:num w:numId="154" w16cid:durableId="752435945">
    <w:abstractNumId w:val="10"/>
  </w:num>
  <w:num w:numId="155" w16cid:durableId="544486649">
    <w:abstractNumId w:val="3"/>
    <w:lvlOverride w:ilvl="0">
      <w:startOverride w:val="1"/>
    </w:lvlOverride>
  </w:num>
  <w:num w:numId="156" w16cid:durableId="742457478">
    <w:abstractNumId w:val="43"/>
    <w:lvlOverride w:ilvl="0">
      <w:startOverride w:val="7"/>
    </w:lvlOverride>
  </w:num>
  <w:num w:numId="157" w16cid:durableId="832522996">
    <w:abstractNumId w:val="3"/>
    <w:lvlOverride w:ilvl="0">
      <w:startOverride w:val="1"/>
    </w:lvlOverride>
  </w:num>
  <w:num w:numId="158" w16cid:durableId="715665586">
    <w:abstractNumId w:val="3"/>
    <w:lvlOverride w:ilvl="0">
      <w:startOverride w:val="1"/>
    </w:lvlOverride>
  </w:num>
  <w:num w:numId="159" w16cid:durableId="1265259806">
    <w:abstractNumId w:val="3"/>
    <w:lvlOverride w:ilvl="0">
      <w:startOverride w:val="1"/>
    </w:lvlOverride>
  </w:num>
  <w:num w:numId="160" w16cid:durableId="1520973537">
    <w:abstractNumId w:val="10"/>
  </w:num>
  <w:num w:numId="161" w16cid:durableId="1261642206">
    <w:abstractNumId w:val="3"/>
    <w:lvlOverride w:ilvl="0">
      <w:startOverride w:val="1"/>
    </w:lvlOverride>
  </w:num>
  <w:num w:numId="162" w16cid:durableId="486633291">
    <w:abstractNumId w:val="10"/>
  </w:num>
  <w:num w:numId="163" w16cid:durableId="708529957">
    <w:abstractNumId w:val="51"/>
    <w:lvlOverride w:ilvl="0">
      <w:startOverride w:val="1"/>
    </w:lvlOverride>
  </w:num>
  <w:num w:numId="164" w16cid:durableId="589702668">
    <w:abstractNumId w:val="51"/>
    <w:lvlOverride w:ilvl="0">
      <w:startOverride w:val="1"/>
    </w:lvlOverride>
  </w:num>
  <w:num w:numId="165" w16cid:durableId="1096905487">
    <w:abstractNumId w:val="60"/>
  </w:num>
  <w:num w:numId="166" w16cid:durableId="398334656">
    <w:abstractNumId w:val="51"/>
    <w:lvlOverride w:ilvl="0">
      <w:startOverride w:val="1"/>
    </w:lvlOverride>
  </w:num>
  <w:num w:numId="167" w16cid:durableId="1992637406">
    <w:abstractNumId w:val="60"/>
  </w:num>
  <w:num w:numId="168" w16cid:durableId="226262738">
    <w:abstractNumId w:val="60"/>
  </w:num>
  <w:num w:numId="169" w16cid:durableId="1353724768">
    <w:abstractNumId w:val="51"/>
    <w:lvlOverride w:ilvl="0">
      <w:startOverride w:val="1"/>
    </w:lvlOverride>
  </w:num>
  <w:num w:numId="170" w16cid:durableId="791478728">
    <w:abstractNumId w:val="33"/>
    <w:lvlOverride w:ilvl="0">
      <w:startOverride w:val="7"/>
    </w:lvlOverride>
  </w:num>
  <w:num w:numId="171" w16cid:durableId="11688537">
    <w:abstractNumId w:val="51"/>
    <w:lvlOverride w:ilvl="0">
      <w:startOverride w:val="1"/>
    </w:lvlOverride>
  </w:num>
  <w:num w:numId="172" w16cid:durableId="111363656">
    <w:abstractNumId w:val="51"/>
    <w:lvlOverride w:ilvl="0">
      <w:startOverride w:val="1"/>
    </w:lvlOverride>
  </w:num>
  <w:num w:numId="173" w16cid:durableId="1131216933">
    <w:abstractNumId w:val="51"/>
    <w:lvlOverride w:ilvl="0">
      <w:startOverride w:val="1"/>
    </w:lvlOverride>
  </w:num>
  <w:num w:numId="174" w16cid:durableId="1870989960">
    <w:abstractNumId w:val="60"/>
  </w:num>
  <w:num w:numId="175" w16cid:durableId="486289445">
    <w:abstractNumId w:val="51"/>
    <w:lvlOverride w:ilvl="0">
      <w:startOverride w:val="1"/>
    </w:lvlOverride>
  </w:num>
  <w:num w:numId="176" w16cid:durableId="566767019">
    <w:abstractNumId w:val="60"/>
  </w:num>
  <w:num w:numId="177" w16cid:durableId="87847319">
    <w:abstractNumId w:val="64"/>
    <w:lvlOverride w:ilvl="0">
      <w:startOverride w:val="1"/>
    </w:lvlOverride>
  </w:num>
  <w:num w:numId="178" w16cid:durableId="1416974970">
    <w:abstractNumId w:val="64"/>
    <w:lvlOverride w:ilvl="0">
      <w:startOverride w:val="1"/>
    </w:lvlOverride>
  </w:num>
  <w:num w:numId="179" w16cid:durableId="2076925630">
    <w:abstractNumId w:val="79"/>
  </w:num>
  <w:num w:numId="180" w16cid:durableId="1408068594">
    <w:abstractNumId w:val="64"/>
    <w:lvlOverride w:ilvl="0">
      <w:startOverride w:val="1"/>
    </w:lvlOverride>
  </w:num>
  <w:num w:numId="181" w16cid:durableId="1124881562">
    <w:abstractNumId w:val="79"/>
  </w:num>
  <w:num w:numId="182" w16cid:durableId="1187134798">
    <w:abstractNumId w:val="79"/>
  </w:num>
  <w:num w:numId="183" w16cid:durableId="998654718">
    <w:abstractNumId w:val="79"/>
  </w:num>
  <w:num w:numId="184" w16cid:durableId="1655451991">
    <w:abstractNumId w:val="79"/>
  </w:num>
  <w:num w:numId="185" w16cid:durableId="1145243280">
    <w:abstractNumId w:val="64"/>
    <w:lvlOverride w:ilvl="0">
      <w:startOverride w:val="1"/>
    </w:lvlOverride>
  </w:num>
  <w:num w:numId="186" w16cid:durableId="152724607">
    <w:abstractNumId w:val="64"/>
    <w:lvlOverride w:ilvl="0">
      <w:startOverride w:val="1"/>
    </w:lvlOverride>
  </w:num>
  <w:num w:numId="187" w16cid:durableId="1816794171">
    <w:abstractNumId w:val="64"/>
    <w:lvlOverride w:ilvl="0">
      <w:startOverride w:val="1"/>
    </w:lvlOverride>
  </w:num>
  <w:num w:numId="188" w16cid:durableId="1060713676">
    <w:abstractNumId w:val="64"/>
    <w:lvlOverride w:ilvl="0">
      <w:startOverride w:val="1"/>
    </w:lvlOverride>
  </w:num>
  <w:num w:numId="189" w16cid:durableId="2138792678">
    <w:abstractNumId w:val="79"/>
  </w:num>
  <w:num w:numId="190" w16cid:durableId="655915821">
    <w:abstractNumId w:val="64"/>
    <w:lvlOverride w:ilvl="0">
      <w:startOverride w:val="1"/>
    </w:lvlOverride>
  </w:num>
  <w:num w:numId="191" w16cid:durableId="2023849834">
    <w:abstractNumId w:val="79"/>
  </w:num>
  <w:num w:numId="192" w16cid:durableId="505636721">
    <w:abstractNumId w:val="1"/>
    <w:lvlOverride w:ilvl="0">
      <w:startOverride w:val="1"/>
    </w:lvlOverride>
  </w:num>
  <w:num w:numId="193" w16cid:durableId="583300889">
    <w:abstractNumId w:val="1"/>
    <w:lvlOverride w:ilvl="0">
      <w:startOverride w:val="1"/>
    </w:lvlOverride>
  </w:num>
  <w:num w:numId="194" w16cid:durableId="1906525671">
    <w:abstractNumId w:val="73"/>
  </w:num>
  <w:num w:numId="195" w16cid:durableId="1134562943">
    <w:abstractNumId w:val="1"/>
    <w:lvlOverride w:ilvl="0">
      <w:startOverride w:val="1"/>
    </w:lvlOverride>
  </w:num>
  <w:num w:numId="196" w16cid:durableId="722289589">
    <w:abstractNumId w:val="1"/>
    <w:lvlOverride w:ilvl="0">
      <w:startOverride w:val="1"/>
    </w:lvlOverride>
  </w:num>
  <w:num w:numId="197" w16cid:durableId="2095079953">
    <w:abstractNumId w:val="1"/>
    <w:lvlOverride w:ilvl="0">
      <w:startOverride w:val="1"/>
    </w:lvlOverride>
  </w:num>
  <w:num w:numId="198" w16cid:durableId="1856075298">
    <w:abstractNumId w:val="1"/>
    <w:lvlOverride w:ilvl="0">
      <w:startOverride w:val="1"/>
    </w:lvlOverride>
  </w:num>
  <w:num w:numId="199" w16cid:durableId="1012147324">
    <w:abstractNumId w:val="1"/>
    <w:lvlOverride w:ilvl="0">
      <w:startOverride w:val="1"/>
    </w:lvlOverride>
  </w:num>
  <w:num w:numId="200" w16cid:durableId="313264567">
    <w:abstractNumId w:val="73"/>
  </w:num>
  <w:num w:numId="201" w16cid:durableId="1717660968">
    <w:abstractNumId w:val="1"/>
    <w:lvlOverride w:ilvl="0">
      <w:startOverride w:val="1"/>
    </w:lvlOverride>
  </w:num>
  <w:num w:numId="202" w16cid:durableId="270286936">
    <w:abstractNumId w:val="73"/>
  </w:num>
  <w:num w:numId="203" w16cid:durableId="1264998935">
    <w:abstractNumId w:val="77"/>
    <w:lvlOverride w:ilvl="0">
      <w:startOverride w:val="1"/>
    </w:lvlOverride>
  </w:num>
  <w:num w:numId="204" w16cid:durableId="1900096725">
    <w:abstractNumId w:val="77"/>
    <w:lvlOverride w:ilvl="0">
      <w:startOverride w:val="1"/>
    </w:lvlOverride>
  </w:num>
  <w:num w:numId="205" w16cid:durableId="2111967036">
    <w:abstractNumId w:val="44"/>
  </w:num>
  <w:num w:numId="206" w16cid:durableId="2073001188">
    <w:abstractNumId w:val="77"/>
    <w:lvlOverride w:ilvl="0">
      <w:startOverride w:val="1"/>
    </w:lvlOverride>
  </w:num>
  <w:num w:numId="207" w16cid:durableId="195698487">
    <w:abstractNumId w:val="44"/>
  </w:num>
  <w:num w:numId="208" w16cid:durableId="1852255335">
    <w:abstractNumId w:val="77"/>
    <w:lvlOverride w:ilvl="0">
      <w:startOverride w:val="1"/>
    </w:lvlOverride>
  </w:num>
  <w:num w:numId="209" w16cid:durableId="1808739699">
    <w:abstractNumId w:val="77"/>
    <w:lvlOverride w:ilvl="0">
      <w:startOverride w:val="1"/>
    </w:lvlOverride>
  </w:num>
  <w:num w:numId="210" w16cid:durableId="1800607460">
    <w:abstractNumId w:val="77"/>
    <w:lvlOverride w:ilvl="0">
      <w:startOverride w:val="1"/>
    </w:lvlOverride>
  </w:num>
  <w:num w:numId="211" w16cid:durableId="261962164">
    <w:abstractNumId w:val="77"/>
    <w:lvlOverride w:ilvl="0">
      <w:startOverride w:val="1"/>
    </w:lvlOverride>
  </w:num>
  <w:num w:numId="212" w16cid:durableId="1927610666">
    <w:abstractNumId w:val="77"/>
    <w:lvlOverride w:ilvl="0">
      <w:startOverride w:val="1"/>
    </w:lvlOverride>
  </w:num>
  <w:num w:numId="213" w16cid:durableId="840580883">
    <w:abstractNumId w:val="44"/>
  </w:num>
  <w:num w:numId="214" w16cid:durableId="723064723">
    <w:abstractNumId w:val="65"/>
    <w:lvlOverride w:ilvl="0">
      <w:startOverride w:val="1"/>
    </w:lvlOverride>
  </w:num>
  <w:num w:numId="215" w16cid:durableId="1125276079">
    <w:abstractNumId w:val="65"/>
    <w:lvlOverride w:ilvl="0">
      <w:startOverride w:val="1"/>
    </w:lvlOverride>
  </w:num>
  <w:num w:numId="216" w16cid:durableId="1040475131">
    <w:abstractNumId w:val="65"/>
    <w:lvlOverride w:ilvl="0">
      <w:startOverride w:val="1"/>
    </w:lvlOverride>
  </w:num>
  <w:num w:numId="217" w16cid:durableId="1987202249">
    <w:abstractNumId w:val="32"/>
  </w:num>
  <w:num w:numId="218" w16cid:durableId="1046489395">
    <w:abstractNumId w:val="65"/>
    <w:lvlOverride w:ilvl="0">
      <w:startOverride w:val="1"/>
    </w:lvlOverride>
  </w:num>
  <w:num w:numId="219" w16cid:durableId="1507331984">
    <w:abstractNumId w:val="65"/>
    <w:lvlOverride w:ilvl="0">
      <w:startOverride w:val="1"/>
    </w:lvlOverride>
  </w:num>
  <w:num w:numId="220" w16cid:durableId="1244871014">
    <w:abstractNumId w:val="65"/>
    <w:lvlOverride w:ilvl="0">
      <w:startOverride w:val="1"/>
    </w:lvlOverride>
  </w:num>
  <w:num w:numId="221" w16cid:durableId="1167089055">
    <w:abstractNumId w:val="65"/>
    <w:lvlOverride w:ilvl="0">
      <w:startOverride w:val="1"/>
    </w:lvlOverride>
  </w:num>
  <w:num w:numId="222" w16cid:durableId="1302342930">
    <w:abstractNumId w:val="65"/>
    <w:lvlOverride w:ilvl="0">
      <w:startOverride w:val="1"/>
    </w:lvlOverride>
  </w:num>
  <w:num w:numId="223" w16cid:durableId="1389694035">
    <w:abstractNumId w:val="32"/>
  </w:num>
  <w:num w:numId="224" w16cid:durableId="267124831">
    <w:abstractNumId w:val="2"/>
    <w:lvlOverride w:ilvl="0">
      <w:startOverride w:val="1"/>
    </w:lvlOverride>
  </w:num>
  <w:num w:numId="225" w16cid:durableId="1558668898">
    <w:abstractNumId w:val="2"/>
    <w:lvlOverride w:ilvl="0">
      <w:startOverride w:val="1"/>
    </w:lvlOverride>
  </w:num>
  <w:num w:numId="226" w16cid:durableId="1718696727">
    <w:abstractNumId w:val="27"/>
  </w:num>
  <w:num w:numId="227" w16cid:durableId="1857645795">
    <w:abstractNumId w:val="2"/>
    <w:lvlOverride w:ilvl="0">
      <w:startOverride w:val="1"/>
    </w:lvlOverride>
  </w:num>
  <w:num w:numId="228" w16cid:durableId="217785824">
    <w:abstractNumId w:val="27"/>
  </w:num>
  <w:num w:numId="229" w16cid:durableId="723219337">
    <w:abstractNumId w:val="27"/>
  </w:num>
  <w:num w:numId="230" w16cid:durableId="866529935">
    <w:abstractNumId w:val="2"/>
    <w:lvlOverride w:ilvl="0">
      <w:startOverride w:val="1"/>
    </w:lvlOverride>
  </w:num>
  <w:num w:numId="231" w16cid:durableId="638458478">
    <w:abstractNumId w:val="27"/>
  </w:num>
  <w:num w:numId="232" w16cid:durableId="1466000856">
    <w:abstractNumId w:val="2"/>
    <w:lvlOverride w:ilvl="0">
      <w:startOverride w:val="1"/>
    </w:lvlOverride>
  </w:num>
  <w:num w:numId="233" w16cid:durableId="423965086">
    <w:abstractNumId w:val="2"/>
    <w:lvlOverride w:ilvl="0">
      <w:startOverride w:val="1"/>
    </w:lvlOverride>
  </w:num>
  <w:num w:numId="234" w16cid:durableId="454520045">
    <w:abstractNumId w:val="2"/>
    <w:lvlOverride w:ilvl="0">
      <w:startOverride w:val="1"/>
    </w:lvlOverride>
  </w:num>
  <w:num w:numId="235" w16cid:durableId="599025631">
    <w:abstractNumId w:val="2"/>
    <w:lvlOverride w:ilvl="0">
      <w:startOverride w:val="1"/>
    </w:lvlOverride>
  </w:num>
  <w:num w:numId="236" w16cid:durableId="1684353704">
    <w:abstractNumId w:val="2"/>
    <w:lvlOverride w:ilvl="0">
      <w:startOverride w:val="1"/>
    </w:lvlOverride>
  </w:num>
  <w:num w:numId="237" w16cid:durableId="1213731341">
    <w:abstractNumId w:val="27"/>
  </w:num>
  <w:num w:numId="238" w16cid:durableId="896865409">
    <w:abstractNumId w:val="25"/>
    <w:lvlOverride w:ilvl="0">
      <w:startOverride w:val="1"/>
    </w:lvlOverride>
  </w:num>
  <w:num w:numId="239" w16cid:durableId="581528247">
    <w:abstractNumId w:val="25"/>
    <w:lvlOverride w:ilvl="0">
      <w:startOverride w:val="1"/>
    </w:lvlOverride>
  </w:num>
  <w:num w:numId="240" w16cid:durableId="1907063227">
    <w:abstractNumId w:val="25"/>
    <w:lvlOverride w:ilvl="0">
      <w:startOverride w:val="1"/>
    </w:lvlOverride>
  </w:num>
  <w:num w:numId="241" w16cid:durableId="2063941149">
    <w:abstractNumId w:val="50"/>
  </w:num>
  <w:num w:numId="242" w16cid:durableId="723068554">
    <w:abstractNumId w:val="25"/>
    <w:lvlOverride w:ilvl="0">
      <w:startOverride w:val="1"/>
    </w:lvlOverride>
  </w:num>
  <w:num w:numId="243" w16cid:durableId="279529625">
    <w:abstractNumId w:val="25"/>
    <w:lvlOverride w:ilvl="0">
      <w:startOverride w:val="1"/>
    </w:lvlOverride>
  </w:num>
  <w:num w:numId="244" w16cid:durableId="1047531141">
    <w:abstractNumId w:val="25"/>
    <w:lvlOverride w:ilvl="0">
      <w:startOverride w:val="1"/>
    </w:lvlOverride>
  </w:num>
  <w:num w:numId="245" w16cid:durableId="1788544430">
    <w:abstractNumId w:val="25"/>
    <w:lvlOverride w:ilvl="0">
      <w:startOverride w:val="1"/>
    </w:lvlOverride>
  </w:num>
  <w:num w:numId="246" w16cid:durableId="1113981202">
    <w:abstractNumId w:val="25"/>
    <w:lvlOverride w:ilvl="0">
      <w:startOverride w:val="1"/>
    </w:lvlOverride>
  </w:num>
  <w:num w:numId="247" w16cid:durableId="2090420879">
    <w:abstractNumId w:val="50"/>
  </w:num>
  <w:num w:numId="248" w16cid:durableId="92940477">
    <w:abstractNumId w:val="24"/>
    <w:lvlOverride w:ilvl="0">
      <w:startOverride w:val="1"/>
    </w:lvlOverride>
  </w:num>
  <w:num w:numId="249" w16cid:durableId="245653976">
    <w:abstractNumId w:val="24"/>
    <w:lvlOverride w:ilvl="0">
      <w:startOverride w:val="1"/>
    </w:lvlOverride>
  </w:num>
  <w:num w:numId="250" w16cid:durableId="134031490">
    <w:abstractNumId w:val="24"/>
    <w:lvlOverride w:ilvl="0">
      <w:startOverride w:val="1"/>
    </w:lvlOverride>
  </w:num>
  <w:num w:numId="251" w16cid:durableId="345909642">
    <w:abstractNumId w:val="24"/>
    <w:lvlOverride w:ilvl="0">
      <w:startOverride w:val="1"/>
    </w:lvlOverride>
  </w:num>
  <w:num w:numId="252" w16cid:durableId="793405742">
    <w:abstractNumId w:val="24"/>
    <w:lvlOverride w:ilvl="0">
      <w:startOverride w:val="1"/>
    </w:lvlOverride>
  </w:num>
  <w:num w:numId="253" w16cid:durableId="635718727">
    <w:abstractNumId w:val="24"/>
    <w:lvlOverride w:ilvl="0">
      <w:startOverride w:val="1"/>
    </w:lvlOverride>
  </w:num>
  <w:num w:numId="254" w16cid:durableId="1053962196">
    <w:abstractNumId w:val="24"/>
    <w:lvlOverride w:ilvl="0">
      <w:startOverride w:val="1"/>
    </w:lvlOverride>
  </w:num>
  <w:num w:numId="255" w16cid:durableId="1646742468">
    <w:abstractNumId w:val="24"/>
    <w:lvlOverride w:ilvl="0">
      <w:startOverride w:val="1"/>
    </w:lvlOverride>
  </w:num>
  <w:num w:numId="256" w16cid:durableId="202521732">
    <w:abstractNumId w:val="24"/>
    <w:lvlOverride w:ilvl="0">
      <w:startOverride w:val="1"/>
    </w:lvlOverride>
  </w:num>
  <w:num w:numId="257" w16cid:durableId="2010524739">
    <w:abstractNumId w:val="24"/>
    <w:lvlOverride w:ilvl="0">
      <w:startOverride w:val="1"/>
    </w:lvlOverride>
  </w:num>
  <w:num w:numId="258" w16cid:durableId="67924642">
    <w:abstractNumId w:val="14"/>
  </w:num>
  <w:num w:numId="259" w16cid:durableId="1829638822">
    <w:abstractNumId w:val="34"/>
  </w:num>
  <w:num w:numId="260" w16cid:durableId="603072943">
    <w:abstractNumId w:val="22"/>
    <w:lvlOverride w:ilvl="0">
      <w:startOverride w:val="1"/>
    </w:lvlOverride>
  </w:num>
  <w:num w:numId="261" w16cid:durableId="2001956150">
    <w:abstractNumId w:val="22"/>
    <w:lvlOverride w:ilvl="0">
      <w:startOverride w:val="1"/>
    </w:lvlOverride>
  </w:num>
  <w:num w:numId="262" w16cid:durableId="1418792955">
    <w:abstractNumId w:val="22"/>
    <w:lvlOverride w:ilvl="0">
      <w:startOverride w:val="1"/>
    </w:lvlOverride>
  </w:num>
  <w:num w:numId="263" w16cid:durableId="1489590195">
    <w:abstractNumId w:val="22"/>
    <w:lvlOverride w:ilvl="0">
      <w:startOverride w:val="1"/>
    </w:lvlOverride>
  </w:num>
  <w:num w:numId="264" w16cid:durableId="1716735986">
    <w:abstractNumId w:val="22"/>
    <w:lvlOverride w:ilvl="0">
      <w:startOverride w:val="1"/>
    </w:lvlOverride>
  </w:num>
  <w:num w:numId="265" w16cid:durableId="1534727109">
    <w:abstractNumId w:val="22"/>
    <w:lvlOverride w:ilvl="0">
      <w:startOverride w:val="1"/>
    </w:lvlOverride>
  </w:num>
  <w:num w:numId="266" w16cid:durableId="1575044111">
    <w:abstractNumId w:val="22"/>
    <w:lvlOverride w:ilvl="0">
      <w:startOverride w:val="1"/>
    </w:lvlOverride>
  </w:num>
  <w:num w:numId="267" w16cid:durableId="1167787130">
    <w:abstractNumId w:val="67"/>
    <w:lvlOverride w:ilvl="0">
      <w:startOverride w:val="1"/>
    </w:lvlOverride>
  </w:num>
  <w:num w:numId="268" w16cid:durableId="1417047698">
    <w:abstractNumId w:val="67"/>
    <w:lvlOverride w:ilvl="0">
      <w:startOverride w:val="1"/>
    </w:lvlOverride>
  </w:num>
  <w:num w:numId="269" w16cid:durableId="853375701">
    <w:abstractNumId w:val="67"/>
    <w:lvlOverride w:ilvl="0">
      <w:startOverride w:val="1"/>
    </w:lvlOverride>
  </w:num>
  <w:num w:numId="270" w16cid:durableId="299461870">
    <w:abstractNumId w:val="67"/>
    <w:lvlOverride w:ilvl="0">
      <w:startOverride w:val="1"/>
    </w:lvlOverride>
  </w:num>
  <w:num w:numId="271" w16cid:durableId="734469523">
    <w:abstractNumId w:val="67"/>
    <w:lvlOverride w:ilvl="0">
      <w:startOverride w:val="1"/>
    </w:lvlOverride>
  </w:num>
  <w:num w:numId="272" w16cid:durableId="891431324">
    <w:abstractNumId w:val="67"/>
    <w:lvlOverride w:ilvl="0">
      <w:startOverride w:val="1"/>
    </w:lvlOverride>
  </w:num>
  <w:num w:numId="273" w16cid:durableId="1841773344">
    <w:abstractNumId w:val="67"/>
    <w:lvlOverride w:ilvl="0">
      <w:startOverride w:val="1"/>
    </w:lvlOverride>
  </w:num>
  <w:num w:numId="274" w16cid:durableId="562838770">
    <w:abstractNumId w:val="67"/>
    <w:lvlOverride w:ilvl="0">
      <w:startOverride w:val="1"/>
    </w:lvlOverride>
  </w:num>
  <w:num w:numId="275" w16cid:durableId="1349674458">
    <w:abstractNumId w:val="53"/>
  </w:num>
  <w:num w:numId="276" w16cid:durableId="88089781">
    <w:abstractNumId w:val="20"/>
    <w:lvlOverride w:ilvl="0">
      <w:startOverride w:val="1"/>
    </w:lvlOverride>
  </w:num>
  <w:num w:numId="277" w16cid:durableId="651373752">
    <w:abstractNumId w:val="20"/>
    <w:lvlOverride w:ilvl="0">
      <w:startOverride w:val="1"/>
    </w:lvlOverride>
  </w:num>
  <w:num w:numId="278" w16cid:durableId="3627539">
    <w:abstractNumId w:val="20"/>
    <w:lvlOverride w:ilvl="0">
      <w:startOverride w:val="1"/>
    </w:lvlOverride>
  </w:num>
  <w:num w:numId="279" w16cid:durableId="1387559751">
    <w:abstractNumId w:val="20"/>
    <w:lvlOverride w:ilvl="0">
      <w:startOverride w:val="1"/>
    </w:lvlOverride>
  </w:num>
  <w:num w:numId="280" w16cid:durableId="825777242">
    <w:abstractNumId w:val="20"/>
    <w:lvlOverride w:ilvl="0">
      <w:startOverride w:val="1"/>
    </w:lvlOverride>
  </w:num>
  <w:num w:numId="281" w16cid:durableId="541208715">
    <w:abstractNumId w:val="13"/>
    <w:lvlOverride w:ilvl="0">
      <w:startOverride w:val="1"/>
    </w:lvlOverride>
  </w:num>
  <w:num w:numId="282" w16cid:durableId="894972720">
    <w:abstractNumId w:val="13"/>
    <w:lvlOverride w:ilvl="0">
      <w:startOverride w:val="1"/>
    </w:lvlOverride>
  </w:num>
  <w:num w:numId="283" w16cid:durableId="1411192066">
    <w:abstractNumId w:val="13"/>
    <w:lvlOverride w:ilvl="0">
      <w:startOverride w:val="1"/>
    </w:lvlOverride>
  </w:num>
  <w:num w:numId="284" w16cid:durableId="2091467590">
    <w:abstractNumId w:val="13"/>
    <w:lvlOverride w:ilvl="0">
      <w:startOverride w:val="1"/>
    </w:lvlOverride>
  </w:num>
  <w:num w:numId="285" w16cid:durableId="1958174744">
    <w:abstractNumId w:val="13"/>
    <w:lvlOverride w:ilvl="0">
      <w:startOverride w:val="1"/>
    </w:lvlOverride>
  </w:num>
  <w:num w:numId="286" w16cid:durableId="2043901429">
    <w:abstractNumId w:val="16"/>
    <w:lvlOverride w:ilvl="0">
      <w:startOverride w:val="1"/>
    </w:lvlOverride>
  </w:num>
  <w:num w:numId="287" w16cid:durableId="253783766">
    <w:abstractNumId w:val="16"/>
    <w:lvlOverride w:ilvl="0">
      <w:startOverride w:val="1"/>
    </w:lvlOverride>
  </w:num>
  <w:num w:numId="288" w16cid:durableId="1234511989">
    <w:abstractNumId w:val="16"/>
    <w:lvlOverride w:ilvl="0">
      <w:startOverride w:val="1"/>
    </w:lvlOverride>
  </w:num>
  <w:num w:numId="289" w16cid:durableId="2034570656">
    <w:abstractNumId w:val="16"/>
    <w:lvlOverride w:ilvl="0">
      <w:startOverride w:val="1"/>
    </w:lvlOverride>
  </w:num>
  <w:num w:numId="290" w16cid:durableId="734745457">
    <w:abstractNumId w:val="16"/>
    <w:lvlOverride w:ilvl="0">
      <w:startOverride w:val="1"/>
    </w:lvlOverride>
  </w:num>
  <w:num w:numId="291" w16cid:durableId="1831479926">
    <w:abstractNumId w:val="61"/>
    <w:lvlOverride w:ilvl="0">
      <w:startOverride w:val="1"/>
    </w:lvlOverride>
  </w:num>
  <w:num w:numId="292" w16cid:durableId="174852135">
    <w:abstractNumId w:val="61"/>
    <w:lvlOverride w:ilvl="0">
      <w:startOverride w:val="1"/>
    </w:lvlOverride>
  </w:num>
  <w:num w:numId="293" w16cid:durableId="945236126">
    <w:abstractNumId w:val="61"/>
    <w:lvlOverride w:ilvl="0">
      <w:startOverride w:val="1"/>
    </w:lvlOverride>
  </w:num>
  <w:num w:numId="294" w16cid:durableId="2004502588">
    <w:abstractNumId w:val="61"/>
    <w:lvlOverride w:ilvl="0">
      <w:startOverride w:val="1"/>
    </w:lvlOverride>
  </w:num>
  <w:num w:numId="295" w16cid:durableId="1944218618">
    <w:abstractNumId w:val="61"/>
    <w:lvlOverride w:ilvl="0">
      <w:startOverride w:val="1"/>
    </w:lvlOverride>
  </w:num>
  <w:num w:numId="296" w16cid:durableId="1049304773">
    <w:abstractNumId w:val="57"/>
    <w:lvlOverride w:ilvl="0">
      <w:startOverride w:val="1"/>
    </w:lvlOverride>
  </w:num>
  <w:num w:numId="297" w16cid:durableId="299726943">
    <w:abstractNumId w:val="57"/>
    <w:lvlOverride w:ilvl="0">
      <w:startOverride w:val="1"/>
    </w:lvlOverride>
  </w:num>
  <w:num w:numId="298" w16cid:durableId="1537040864">
    <w:abstractNumId w:val="57"/>
    <w:lvlOverride w:ilvl="0">
      <w:startOverride w:val="1"/>
    </w:lvlOverride>
  </w:num>
  <w:num w:numId="299" w16cid:durableId="1905289555">
    <w:abstractNumId w:val="57"/>
    <w:lvlOverride w:ilvl="0">
      <w:startOverride w:val="1"/>
    </w:lvlOverride>
  </w:num>
  <w:num w:numId="300" w16cid:durableId="974335903">
    <w:abstractNumId w:val="57"/>
    <w:lvlOverride w:ilvl="0">
      <w:startOverride w:val="1"/>
    </w:lvlOverride>
  </w:num>
  <w:num w:numId="301" w16cid:durableId="1773818259">
    <w:abstractNumId w:val="15"/>
    <w:lvlOverride w:ilvl="0">
      <w:startOverride w:val="1"/>
    </w:lvlOverride>
  </w:num>
  <w:num w:numId="302" w16cid:durableId="917713794">
    <w:abstractNumId w:val="15"/>
    <w:lvlOverride w:ilvl="0">
      <w:startOverride w:val="1"/>
    </w:lvlOverride>
  </w:num>
  <w:num w:numId="303" w16cid:durableId="1586188836">
    <w:abstractNumId w:val="15"/>
    <w:lvlOverride w:ilvl="0">
      <w:startOverride w:val="1"/>
    </w:lvlOverride>
  </w:num>
  <w:num w:numId="304" w16cid:durableId="2033611026">
    <w:abstractNumId w:val="15"/>
    <w:lvlOverride w:ilvl="0">
      <w:startOverride w:val="1"/>
    </w:lvlOverride>
  </w:num>
  <w:num w:numId="305" w16cid:durableId="1184855313">
    <w:abstractNumId w:val="15"/>
    <w:lvlOverride w:ilvl="0">
      <w:startOverride w:val="1"/>
    </w:lvlOverride>
  </w:num>
  <w:num w:numId="306" w16cid:durableId="145753573">
    <w:abstractNumId w:val="37"/>
    <w:lvlOverride w:ilvl="0">
      <w:startOverride w:val="1"/>
    </w:lvlOverride>
  </w:num>
  <w:num w:numId="307" w16cid:durableId="1616211700">
    <w:abstractNumId w:val="37"/>
    <w:lvlOverride w:ilvl="0">
      <w:startOverride w:val="1"/>
    </w:lvlOverride>
  </w:num>
  <w:num w:numId="308" w16cid:durableId="2112969669">
    <w:abstractNumId w:val="37"/>
    <w:lvlOverride w:ilvl="0">
      <w:startOverride w:val="1"/>
    </w:lvlOverride>
  </w:num>
  <w:num w:numId="309" w16cid:durableId="933049124">
    <w:abstractNumId w:val="37"/>
    <w:lvlOverride w:ilvl="0">
      <w:startOverride w:val="1"/>
    </w:lvlOverride>
  </w:num>
  <w:num w:numId="310" w16cid:durableId="287011560">
    <w:abstractNumId w:val="37"/>
    <w:lvlOverride w:ilvl="0">
      <w:startOverride w:val="1"/>
    </w:lvlOverride>
  </w:num>
  <w:num w:numId="311" w16cid:durableId="195696492">
    <w:abstractNumId w:val="26"/>
    <w:lvlOverride w:ilvl="0">
      <w:startOverride w:val="1"/>
    </w:lvlOverride>
  </w:num>
  <w:num w:numId="312" w16cid:durableId="1082605389">
    <w:abstractNumId w:val="26"/>
    <w:lvlOverride w:ilvl="0">
      <w:startOverride w:val="1"/>
    </w:lvlOverride>
  </w:num>
  <w:num w:numId="313" w16cid:durableId="1229729472">
    <w:abstractNumId w:val="26"/>
    <w:lvlOverride w:ilvl="0">
      <w:startOverride w:val="1"/>
    </w:lvlOverride>
  </w:num>
  <w:num w:numId="314" w16cid:durableId="617026656">
    <w:abstractNumId w:val="26"/>
    <w:lvlOverride w:ilvl="0">
      <w:startOverride w:val="1"/>
    </w:lvlOverride>
  </w:num>
  <w:num w:numId="315" w16cid:durableId="1132402859">
    <w:abstractNumId w:val="26"/>
    <w:lvlOverride w:ilvl="0">
      <w:startOverride w:val="1"/>
    </w:lvlOverride>
  </w:num>
  <w:num w:numId="316" w16cid:durableId="2057928374">
    <w:abstractNumId w:val="42"/>
    <w:lvlOverride w:ilvl="0">
      <w:startOverride w:val="1"/>
    </w:lvlOverride>
  </w:num>
  <w:num w:numId="317" w16cid:durableId="89084909">
    <w:abstractNumId w:val="42"/>
    <w:lvlOverride w:ilvl="0">
      <w:startOverride w:val="1"/>
    </w:lvlOverride>
  </w:num>
  <w:num w:numId="318" w16cid:durableId="308949278">
    <w:abstractNumId w:val="42"/>
    <w:lvlOverride w:ilvl="0">
      <w:startOverride w:val="1"/>
    </w:lvlOverride>
  </w:num>
  <w:num w:numId="319" w16cid:durableId="618800449">
    <w:abstractNumId w:val="42"/>
    <w:lvlOverride w:ilvl="0">
      <w:startOverride w:val="1"/>
    </w:lvlOverride>
  </w:num>
  <w:num w:numId="320" w16cid:durableId="1156340646">
    <w:abstractNumId w:val="42"/>
    <w:lvlOverride w:ilvl="0">
      <w:startOverride w:val="1"/>
    </w:lvlOverride>
  </w:num>
  <w:num w:numId="321" w16cid:durableId="420837762">
    <w:abstractNumId w:val="59"/>
    <w:lvlOverride w:ilvl="0">
      <w:startOverride w:val="1"/>
    </w:lvlOverride>
  </w:num>
  <w:num w:numId="322" w16cid:durableId="393697965">
    <w:abstractNumId w:val="59"/>
    <w:lvlOverride w:ilvl="0">
      <w:startOverride w:val="1"/>
    </w:lvlOverride>
  </w:num>
  <w:num w:numId="323" w16cid:durableId="119884942">
    <w:abstractNumId w:val="59"/>
    <w:lvlOverride w:ilvl="0">
      <w:startOverride w:val="1"/>
    </w:lvlOverride>
  </w:num>
  <w:num w:numId="324" w16cid:durableId="691683217">
    <w:abstractNumId w:val="59"/>
    <w:lvlOverride w:ilvl="0">
      <w:startOverride w:val="1"/>
    </w:lvlOverride>
  </w:num>
  <w:num w:numId="325" w16cid:durableId="1512187518">
    <w:abstractNumId w:val="72"/>
    <w:lvlOverride w:ilvl="0">
      <w:startOverride w:val="11"/>
    </w:lvlOverride>
  </w:num>
  <w:num w:numId="326" w16cid:durableId="169418699">
    <w:abstractNumId w:val="59"/>
    <w:lvlOverride w:ilvl="0">
      <w:startOverride w:val="1"/>
    </w:lvlOverride>
  </w:num>
  <w:num w:numId="327" w16cid:durableId="1389112243">
    <w:abstractNumId w:val="17"/>
    <w:lvlOverride w:ilvl="0">
      <w:startOverride w:val="1"/>
    </w:lvlOverride>
  </w:num>
  <w:num w:numId="328" w16cid:durableId="848637125">
    <w:abstractNumId w:val="17"/>
    <w:lvlOverride w:ilvl="0">
      <w:startOverride w:val="1"/>
    </w:lvlOverride>
  </w:num>
  <w:num w:numId="329" w16cid:durableId="2118597508">
    <w:abstractNumId w:val="17"/>
  </w:num>
  <w:numIdMacAtCleanup w:val="329"/>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7"/>
  <w:embedSystemFonts/>
  <w:mirrorMargins/>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69AA"/>
    <w:rsid w:val="000C419E"/>
    <w:rsid w:val="00103C37"/>
    <w:rsid w:val="00114199"/>
    <w:rsid w:val="00114391"/>
    <w:rsid w:val="00116428"/>
    <w:rsid w:val="00247DFE"/>
    <w:rsid w:val="003620B6"/>
    <w:rsid w:val="0041428A"/>
    <w:rsid w:val="0041751A"/>
    <w:rsid w:val="00653091"/>
    <w:rsid w:val="00653809"/>
    <w:rsid w:val="006938AE"/>
    <w:rsid w:val="006A63C3"/>
    <w:rsid w:val="006E3B0D"/>
    <w:rsid w:val="0071195E"/>
    <w:rsid w:val="007136C4"/>
    <w:rsid w:val="0071770B"/>
    <w:rsid w:val="00732198"/>
    <w:rsid w:val="00765C10"/>
    <w:rsid w:val="00801013"/>
    <w:rsid w:val="008469AA"/>
    <w:rsid w:val="00880D61"/>
    <w:rsid w:val="008E04CF"/>
    <w:rsid w:val="008E30CC"/>
    <w:rsid w:val="00984D1F"/>
    <w:rsid w:val="00A06A63"/>
    <w:rsid w:val="00A228F1"/>
    <w:rsid w:val="00AC4172"/>
    <w:rsid w:val="00B26524"/>
    <w:rsid w:val="00B30FF9"/>
    <w:rsid w:val="00B57E12"/>
    <w:rsid w:val="00B95B8A"/>
    <w:rsid w:val="00BE4D3C"/>
    <w:rsid w:val="00BE548D"/>
    <w:rsid w:val="00BF08B5"/>
    <w:rsid w:val="00C0446B"/>
    <w:rsid w:val="00C2271D"/>
    <w:rsid w:val="00CA112B"/>
    <w:rsid w:val="00D97857"/>
    <w:rsid w:val="00DA04C5"/>
    <w:rsid w:val="00DB2C6E"/>
    <w:rsid w:val="00E01B9D"/>
    <w:rsid w:val="00E95954"/>
    <w:rsid w:val="00F03C39"/>
  </w:rsids>
  <m:mathPr>
    <m:mathFont m:val="Cambria Math"/>
    <m:brkBin m:val="before"/>
    <m:brkBinSub m:val="--"/>
    <m:smallFrac m:val="0"/>
    <m:dispDef/>
    <m:lMargin m:val="0"/>
    <m:rMargin m:val="0"/>
    <m:defJc m:val="centerGroup"/>
    <m:wrapIndent m:val="1440"/>
    <m:intLim m:val="subSup"/>
    <m:naryLim m:val="undOvr"/>
  </m:mathPr>
  <w:themeFontLang w:val="en-US" w:eastAsia="ja-JP" w:bidi=""/>
  <w:clrSchemeMapping w:bg1="light1" w:t1="dark1" w:bg2="light2" w:t2="dark2" w:accent1="accent1" w:accent2="accent2" w:accent3="accent3" w:accent4="accent4" w:accent5="accent5" w:accent6="accent6" w:hyperlink="hyperlink" w:followedHyperlink="followedHyperlink"/>
  <w:decimalSymbol w:val="."/>
  <w:listSeparator w:val=","/>
  <w14:docId w14:val="79F5DBAC"/>
  <w15:docId w15:val="{A84E0B39-1865-4B4D-8880-410F1E013A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Georgia" w:eastAsia="Georgia" w:hAnsi="Georgia" w:cs="Georgia"/>
        <w:rFonts w:ascii="Georgia" w:eastAsia="Georgia" w:hAnsi="Georgia" w:cs="Georgia"/>
        <w:sz w:val="22"/>
        <w:szCs w:val="22"/>
        <w:lang w:val="en-U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pPr>
      <w:spacing w:after="100" w:line="259" w:lineRule="auto"/>
    </w:pPr>
    <w:rPr>
      <w:rFonts w:ascii="Georgia" w:eastAsia="Aptos" w:hAnsi="Georgia"/>
      <w:sz w:val="23"/>
    </w:rPr>
  </w:style>
  <w:style w:type="paragraph" w:styleId="Heading1">
    <w:name w:val="heading 1"/>
    <w:basedOn w:val="Normal"/>
    <w:next w:val="Normal"/>
    <w:link w:val="Heading1Char"/>
    <w:uiPriority w:val="9"/>
    <w:qFormat/>
    <w:rsid w:val="00FC693F"/>
    <w:pPr>
      <w:keepNext/>
      <w:keepLines/>
      <w:spacing w:before="180"/>
      <w:outlineLvl w:val="0"/>
    </w:pPr>
    <w:rPr>
      <w:rFonts w:ascii="Georgia" w:eastAsia="Georgia" w:hAnsi="Georgia" w:cs="Georgia"/>
      <w:b/>
      <w:bCs/>
      <w:color w:val="146B66"/>
      <w:sz w:val="36"/>
      <w:szCs w:val="28"/>
    </w:rPr>
  </w:style>
  <w:style w:type="paragraph" w:styleId="Heading2">
    <w:name w:val="heading 2"/>
    <w:basedOn w:val="Normal"/>
    <w:next w:val="Normal"/>
    <w:link w:val="Heading2Char"/>
    <w:uiPriority w:val="9"/>
    <w:unhideWhenUsed/>
    <w:qFormat/>
    <w:rsid w:val="00FC693F"/>
    <w:pPr>
      <w:keepNext/>
      <w:keepLines/>
      <w:spacing w:before="180"/>
      <w:outlineLvl w:val="1"/>
    </w:pPr>
    <w:rPr>
      <w:rFonts w:ascii="Georgia" w:eastAsia="Georgia" w:hAnsi="Georgia" w:cs="Georgia"/>
      <w:b/>
      <w:bCs/>
      <w:color w:val="146B66"/>
      <w:sz w:val="28"/>
      <w:szCs w:val="26"/>
    </w:rPr>
  </w:style>
  <w:style w:type="paragraph" w:styleId="Heading3">
    <w:name w:val="heading 3"/>
    <w:basedOn w:val="Normal"/>
    <w:next w:val="Normal"/>
    <w:link w:val="Heading3Char"/>
    <w:uiPriority w:val="9"/>
    <w:unhideWhenUsed/>
    <w:qFormat/>
    <w:rsid w:val="00FC693F"/>
    <w:pPr>
      <w:keepNext/>
      <w:keepLines/>
      <w:spacing w:before="180"/>
      <w:outlineLvl w:val="2"/>
    </w:pPr>
    <w:rPr>
      <w:rFonts w:ascii="Georgia" w:eastAsia="Georgia" w:hAnsi="Georgia" w:cs="Georgia"/>
      <w:b/>
      <w:bCs/>
      <w:color w:val="146B66"/>
      <w:sz w:val="25"/>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Georgia" w:eastAsia="Georgia" w:hAnsi="Georgia" w:cs="Georgia"/>
      <w:b/>
      <w:bCs/>
      <w:i/>
      <w:iCs/>
      <w:color w:val="146B66"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Georgia" w:eastAsia="Georgia" w:hAnsi="Georgia" w:cs="Georgia"/>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Georgia" w:eastAsia="Georgia" w:hAnsi="Georgia" w:cs="Georgia"/>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Georgia" w:eastAsia="Georgia" w:hAnsi="Georgia" w:cs="Georgia"/>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Georgia" w:eastAsia="Georgia" w:hAnsi="Georgia" w:cs="Georgia"/>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Georgia" w:eastAsia="Georgia" w:hAnsi="Georgia" w:cs="Georgia"/>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link w:val="Header"/>
    <w:uiPriority w:val="99"/>
    <w:qFormat/>
    <w:rsid w:val="00E618BF"/>
  </w:style>
  <w:style w:type="character" w:customStyle="1" w:styleId="FooterChar">
    <w:name w:val="Footer Char"/>
    <w:basedOn w:val="DefaultParagraphFont"/>
    <w:link w:val="Footer"/>
    <w:uiPriority w:val="99"/>
    <w:qFormat/>
    <w:rsid w:val="00E618BF"/>
  </w:style>
  <w:style w:type="character" w:customStyle="1" w:styleId="Heading1Char">
    <w:name w:val="Heading 1 Char"/>
    <w:basedOn w:val="DefaultParagraphFont"/>
    <w:link w:val="Heading1"/>
    <w:uiPriority w:val="9"/>
    <w:qFormat/>
    <w:rsid w:val="00FC693F"/>
    <w:rPr>
      <w:rFonts w:ascii="Georgia" w:eastAsia="Georgia" w:hAnsi="Georgia" w:cs="Georgia"/>
      <w:b/>
      <w:bCs/>
      <w:color w:val="365F91" w:themeColor="accent1" w:themeShade="BF"/>
      <w:sz w:val="28"/>
      <w:szCs w:val="28"/>
    </w:rPr>
  </w:style>
  <w:style w:type="character" w:customStyle="1" w:styleId="Heading2Char">
    <w:name w:val="Heading 2 Char"/>
    <w:basedOn w:val="DefaultParagraphFont"/>
    <w:link w:val="Heading2"/>
    <w:uiPriority w:val="9"/>
    <w:qFormat/>
    <w:rsid w:val="00FC693F"/>
    <w:rPr>
      <w:rFonts w:ascii="Georgia" w:eastAsia="Georgia" w:hAnsi="Georgia" w:cs="Georgia"/>
      <w:b/>
      <w:bCs/>
      <w:color w:val="4F81BD" w:themeColor="accent1"/>
      <w:sz w:val="26"/>
      <w:szCs w:val="26"/>
    </w:rPr>
  </w:style>
  <w:style w:type="character" w:customStyle="1" w:styleId="Heading3Char">
    <w:name w:val="Heading 3 Char"/>
    <w:basedOn w:val="DefaultParagraphFont"/>
    <w:link w:val="Heading3"/>
    <w:uiPriority w:val="9"/>
    <w:qFormat/>
    <w:rsid w:val="00FC693F"/>
    <w:rPr>
      <w:rFonts w:ascii="Georgia" w:eastAsia="Georgia" w:hAnsi="Georgia" w:cs="Georgia"/>
      <w:b/>
      <w:bCs/>
      <w:color w:val="4F81BD" w:themeColor="accent1"/>
    </w:rPr>
  </w:style>
  <w:style w:type="character" w:customStyle="1" w:styleId="TitleChar">
    <w:name w:val="Title Char"/>
    <w:basedOn w:val="DefaultParagraphFont"/>
    <w:link w:val="Title"/>
    <w:uiPriority w:val="10"/>
    <w:qFormat/>
    <w:rsid w:val="00FC693F"/>
    <w:rPr>
      <w:rFonts w:ascii="Georgia" w:eastAsia="Georgia" w:hAnsi="Georgia" w:cs="Georgia"/>
      <w:color w:val="17365D" w:themeColor="text2" w:themeShade="BF"/>
      <w:spacing w:val="5"/>
      <w:kern w:val="2"/>
      <w:sz w:val="52"/>
      <w:szCs w:val="52"/>
    </w:rPr>
  </w:style>
  <w:style w:type="character" w:customStyle="1" w:styleId="SubtitleChar">
    <w:name w:val="Subtitle Char"/>
    <w:basedOn w:val="DefaultParagraphFont"/>
    <w:link w:val="Subtitle"/>
    <w:uiPriority w:val="11"/>
    <w:qFormat/>
    <w:rsid w:val="00FC693F"/>
    <w:rPr>
      <w:rFonts w:ascii="Georgia" w:eastAsia="Georgia" w:hAnsi="Georgia" w:cs="Georgia"/>
      <w:i/>
      <w:iCs/>
      <w:color w:val="4F81BD" w:themeColor="accent1"/>
      <w:spacing w:val="15"/>
      <w:sz w:val="24"/>
      <w:szCs w:val="24"/>
    </w:rPr>
  </w:style>
  <w:style w:type="character" w:customStyle="1" w:styleId="BodyTextChar">
    <w:name w:val="Body Text Char"/>
    <w:basedOn w:val="DefaultParagraphFont"/>
    <w:link w:val="BodyText"/>
    <w:uiPriority w:val="99"/>
    <w:qFormat/>
    <w:rsid w:val="00AA1D8D"/>
  </w:style>
  <w:style w:type="character" w:customStyle="1" w:styleId="BodyText2Char">
    <w:name w:val="Body Text 2 Char"/>
    <w:basedOn w:val="DefaultParagraphFont"/>
    <w:link w:val="BodyText2"/>
    <w:uiPriority w:val="99"/>
    <w:qFormat/>
    <w:rsid w:val="00AA1D8D"/>
  </w:style>
  <w:style w:type="character" w:customStyle="1" w:styleId="BodyText3Char">
    <w:name w:val="Body Text 3 Char"/>
    <w:basedOn w:val="DefaultParagraphFont"/>
    <w:link w:val="BodyText3"/>
    <w:uiPriority w:val="99"/>
    <w:qFormat/>
    <w:rsid w:val="00AA1D8D"/>
    <w:rPr>
      <w:sz w:val="16"/>
      <w:szCs w:val="16"/>
    </w:rPr>
  </w:style>
  <w:style w:type="character" w:customStyle="1" w:styleId="MacroTextChar">
    <w:name w:val="Macro Text Char"/>
    <w:basedOn w:val="DefaultParagraphFont"/>
    <w:link w:val="MacroText"/>
    <w:uiPriority w:val="99"/>
    <w:qFormat/>
    <w:rsid w:val="0029639D"/>
    <w:rPr>
      <w:rFonts w:ascii="Georgia" w:hAnsi="Georgia"/>
      <w:sz w:val="20"/>
      <w:szCs w:val="20"/>
    </w:rPr>
  </w:style>
  <w:style w:type="character" w:customStyle="1" w:styleId="QuoteChar">
    <w:name w:val="Quote Char"/>
    <w:basedOn w:val="DefaultParagraphFont"/>
    <w:link w:val="Quote"/>
    <w:uiPriority w:val="29"/>
    <w:qFormat/>
    <w:rsid w:val="00FC693F"/>
    <w:rPr>
      <w:i/>
      <w:iCs/>
      <w:color w:val="000000" w:themeColor="text1"/>
    </w:rPr>
  </w:style>
  <w:style w:type="character" w:customStyle="1" w:styleId="Heading4Char">
    <w:name w:val="Heading 4 Char"/>
    <w:basedOn w:val="DefaultParagraphFont"/>
    <w:link w:val="Heading4"/>
    <w:uiPriority w:val="9"/>
    <w:semiHidden/>
    <w:qFormat/>
    <w:rsid w:val="00FC693F"/>
    <w:rPr>
      <w:rFonts w:ascii="Georgia" w:eastAsia="Georgia" w:hAnsi="Georgia" w:cs="Georgia"/>
      <w:b/>
      <w:bCs/>
      <w:i/>
      <w:iCs/>
      <w:color w:val="4F81BD" w:themeColor="accent1"/>
    </w:rPr>
  </w:style>
  <w:style w:type="character" w:customStyle="1" w:styleId="Heading5Char">
    <w:name w:val="Heading 5 Char"/>
    <w:basedOn w:val="DefaultParagraphFont"/>
    <w:link w:val="Heading5"/>
    <w:uiPriority w:val="9"/>
    <w:semiHidden/>
    <w:qFormat/>
    <w:rsid w:val="00FC693F"/>
    <w:rPr>
      <w:rFonts w:ascii="Georgia" w:eastAsia="Georgia" w:hAnsi="Georgia" w:cs="Georgia"/>
      <w:color w:val="243F60" w:themeColor="accent1" w:themeShade="7F"/>
    </w:rPr>
  </w:style>
  <w:style w:type="character" w:customStyle="1" w:styleId="Heading6Char">
    <w:name w:val="Heading 6 Char"/>
    <w:basedOn w:val="DefaultParagraphFont"/>
    <w:link w:val="Heading6"/>
    <w:uiPriority w:val="9"/>
    <w:semiHidden/>
    <w:qFormat/>
    <w:rsid w:val="00FC693F"/>
    <w:rPr>
      <w:rFonts w:ascii="Georgia" w:eastAsia="Georgia" w:hAnsi="Georgia" w:cs="Georgia"/>
      <w:i/>
      <w:iCs/>
      <w:color w:val="243F60" w:themeColor="accent1" w:themeShade="7F"/>
    </w:rPr>
  </w:style>
  <w:style w:type="character" w:customStyle="1" w:styleId="Heading7Char">
    <w:name w:val="Heading 7 Char"/>
    <w:basedOn w:val="DefaultParagraphFont"/>
    <w:link w:val="Heading7"/>
    <w:uiPriority w:val="9"/>
    <w:semiHidden/>
    <w:qFormat/>
    <w:rsid w:val="00FC693F"/>
    <w:rPr>
      <w:rFonts w:ascii="Georgia" w:eastAsia="Georgia" w:hAnsi="Georgia" w:cs="Georgia"/>
      <w:i/>
      <w:iCs/>
      <w:color w:val="404040" w:themeColor="text1" w:themeTint="BF"/>
    </w:rPr>
  </w:style>
  <w:style w:type="character" w:customStyle="1" w:styleId="Heading8Char">
    <w:name w:val="Heading 8 Char"/>
    <w:basedOn w:val="DefaultParagraphFont"/>
    <w:link w:val="Heading8"/>
    <w:uiPriority w:val="9"/>
    <w:semiHidden/>
    <w:qFormat/>
    <w:rsid w:val="00FC693F"/>
    <w:rPr>
      <w:rFonts w:ascii="Georgia" w:eastAsia="Georgia" w:hAnsi="Georgia" w:cs="Georgia"/>
      <w:color w:val="4F81BD" w:themeColor="accent1"/>
      <w:sz w:val="20"/>
      <w:szCs w:val="20"/>
    </w:rPr>
  </w:style>
  <w:style w:type="character" w:customStyle="1" w:styleId="Heading9Char">
    <w:name w:val="Heading 9 Char"/>
    <w:basedOn w:val="DefaultParagraphFont"/>
    <w:link w:val="Heading9"/>
    <w:uiPriority w:val="9"/>
    <w:semiHidden/>
    <w:qFormat/>
    <w:rsid w:val="00FC693F"/>
    <w:rPr>
      <w:rFonts w:ascii="Georgia" w:eastAsia="Georgia" w:hAnsi="Georgia" w:cs="Georgia"/>
      <w:i/>
      <w:iCs/>
      <w:color w:val="404040" w:themeColor="text1" w:themeTint="BF"/>
      <w:sz w:val="20"/>
      <w:szCs w:val="20"/>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character" w:customStyle="1" w:styleId="IntenseQuoteChar">
    <w:name w:val="Intense Quote Char"/>
    <w:basedOn w:val="DefaultParagraphFont"/>
    <w:link w:val="IntenseQuote"/>
    <w:uiPriority w:val="30"/>
    <w:qFormat/>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character" w:customStyle="1" w:styleId="KeywordTok">
    <w:name w:val="KeywordTok"/>
    <w:qFormat/>
    <w:rPr>
      <w:b/>
      <w:color w:val="007020"/>
    </w:rPr>
  </w:style>
  <w:style w:type="character" w:customStyle="1" w:styleId="DataTypeTok">
    <w:name w:val="DataTypeTok"/>
    <w:qFormat/>
    <w:rPr>
      <w:color w:val="902000"/>
    </w:rPr>
  </w:style>
  <w:style w:type="character" w:customStyle="1" w:styleId="DecValTok">
    <w:name w:val="DecValTok"/>
    <w:qFormat/>
    <w:rPr>
      <w:color w:val="40A070"/>
    </w:rPr>
  </w:style>
  <w:style w:type="character" w:customStyle="1" w:styleId="BaseNTok">
    <w:name w:val="BaseNTok"/>
    <w:qFormat/>
    <w:rPr>
      <w:color w:val="40A070"/>
    </w:rPr>
  </w:style>
  <w:style w:type="character" w:customStyle="1" w:styleId="FloatTok">
    <w:name w:val="FloatTok"/>
    <w:qFormat/>
    <w:rPr>
      <w:color w:val="40A070"/>
    </w:rPr>
  </w:style>
  <w:style w:type="character" w:customStyle="1" w:styleId="ConstantTok">
    <w:name w:val="ConstantTok"/>
    <w:qFormat/>
    <w:rPr>
      <w:color w:val="880000"/>
    </w:rPr>
  </w:style>
  <w:style w:type="character" w:customStyle="1" w:styleId="CharTok">
    <w:name w:val="CharTok"/>
    <w:qFormat/>
    <w:rPr>
      <w:color w:val="4070A0"/>
    </w:rPr>
  </w:style>
  <w:style w:type="character" w:customStyle="1" w:styleId="SpecialCharTok">
    <w:name w:val="SpecialCharTok"/>
    <w:qFormat/>
    <w:rPr>
      <w:color w:val="4070A0"/>
    </w:rPr>
  </w:style>
  <w:style w:type="character" w:customStyle="1" w:styleId="StringTok">
    <w:name w:val="StringTok"/>
    <w:qFormat/>
    <w:rPr>
      <w:color w:val="4070A0"/>
    </w:rPr>
  </w:style>
  <w:style w:type="character" w:customStyle="1" w:styleId="VerbatimStringTok">
    <w:name w:val="VerbatimStringTok"/>
    <w:qFormat/>
    <w:rPr>
      <w:color w:val="4070A0"/>
    </w:rPr>
  </w:style>
  <w:style w:type="character" w:customStyle="1" w:styleId="SpecialStringTok">
    <w:name w:val="SpecialStringTok"/>
    <w:qFormat/>
    <w:rPr>
      <w:color w:val="BB6688"/>
    </w:rPr>
  </w:style>
  <w:style w:type="character" w:customStyle="1" w:styleId="ImportTok">
    <w:name w:val="ImportTok"/>
    <w:qFormat/>
    <w:rPr>
      <w:b/>
      <w:color w:val="008000"/>
    </w:rPr>
  </w:style>
  <w:style w:type="character" w:customStyle="1" w:styleId="CommentTok">
    <w:name w:val="CommentTok"/>
    <w:qFormat/>
    <w:rPr>
      <w:i/>
      <w:color w:val="60A0B0"/>
    </w:rPr>
  </w:style>
  <w:style w:type="character" w:customStyle="1" w:styleId="DocumentationTok">
    <w:name w:val="DocumentationTok"/>
    <w:qFormat/>
    <w:rPr>
      <w:i/>
      <w:color w:val="BA2121"/>
    </w:rPr>
  </w:style>
  <w:style w:type="character" w:customStyle="1" w:styleId="AnnotationTok">
    <w:name w:val="AnnotationTok"/>
    <w:qFormat/>
    <w:rPr>
      <w:b/>
      <w:i/>
      <w:color w:val="60A0B0"/>
    </w:rPr>
  </w:style>
  <w:style w:type="character" w:customStyle="1" w:styleId="CommentVarTok">
    <w:name w:val="CommentVarTok"/>
    <w:qFormat/>
    <w:rPr>
      <w:b/>
      <w:i/>
      <w:color w:val="60A0B0"/>
    </w:rPr>
  </w:style>
  <w:style w:type="character" w:customStyle="1" w:styleId="OtherTok">
    <w:name w:val="OtherTok"/>
    <w:qFormat/>
    <w:rPr>
      <w:color w:val="007020"/>
    </w:rPr>
  </w:style>
  <w:style w:type="character" w:customStyle="1" w:styleId="FunctionTok">
    <w:name w:val="FunctionTok"/>
    <w:qFormat/>
    <w:rPr>
      <w:color w:val="06287E"/>
    </w:rPr>
  </w:style>
  <w:style w:type="character" w:customStyle="1" w:styleId="VariableTok">
    <w:name w:val="VariableTok"/>
    <w:qFormat/>
    <w:rPr>
      <w:color w:val="19177C"/>
    </w:rPr>
  </w:style>
  <w:style w:type="character" w:customStyle="1" w:styleId="ControlFlowTok">
    <w:name w:val="ControlFlowTok"/>
    <w:qFormat/>
    <w:rPr>
      <w:b/>
      <w:color w:val="007020"/>
    </w:rPr>
  </w:style>
  <w:style w:type="character" w:customStyle="1" w:styleId="OperatorTok">
    <w:name w:val="OperatorTok"/>
    <w:qFormat/>
    <w:rPr>
      <w:color w:val="666666"/>
    </w:rPr>
  </w:style>
  <w:style w:type="character" w:customStyle="1" w:styleId="BuiltInTok">
    <w:name w:val="BuiltInTok"/>
    <w:qFormat/>
    <w:rPr>
      <w:color w:val="008000"/>
    </w:rPr>
  </w:style>
  <w:style w:type="character" w:customStyle="1" w:styleId="ExtensionTok">
    <w:name w:val="ExtensionTok"/>
    <w:qFormat/>
  </w:style>
  <w:style w:type="character" w:customStyle="1" w:styleId="PreprocessorTok">
    <w:name w:val="PreprocessorTok"/>
    <w:qFormat/>
    <w:rPr>
      <w:color w:val="BC7A00"/>
    </w:rPr>
  </w:style>
  <w:style w:type="character" w:customStyle="1" w:styleId="AttributeTok">
    <w:name w:val="AttributeTok"/>
    <w:qFormat/>
    <w:rPr>
      <w:color w:val="7D9029"/>
    </w:rPr>
  </w:style>
  <w:style w:type="character" w:customStyle="1" w:styleId="RegionMarkerTok">
    <w:name w:val="RegionMarkerTok"/>
    <w:qFormat/>
  </w:style>
  <w:style w:type="character" w:customStyle="1" w:styleId="InformationTok">
    <w:name w:val="InformationTok"/>
    <w:qFormat/>
    <w:rPr>
      <w:b/>
      <w:i/>
      <w:color w:val="60A0B0"/>
    </w:rPr>
  </w:style>
  <w:style w:type="character" w:customStyle="1" w:styleId="WarningTok">
    <w:name w:val="WarningTok"/>
    <w:qFormat/>
    <w:rPr>
      <w:b/>
      <w:i/>
      <w:color w:val="60A0B0"/>
    </w:rPr>
  </w:style>
  <w:style w:type="character" w:customStyle="1" w:styleId="AlertTok">
    <w:name w:val="AlertTok"/>
    <w:qFormat/>
    <w:rPr>
      <w:b/>
      <w:color w:val="FF0000"/>
    </w:rPr>
  </w:style>
  <w:style w:type="character" w:customStyle="1" w:styleId="ErrorTok">
    <w:name w:val="ErrorTok"/>
    <w:qFormat/>
    <w:rPr>
      <w:b/>
      <w:color w:val="FF0000"/>
    </w:rPr>
  </w:style>
  <w:style w:type="character" w:customStyle="1" w:styleId="NormalTok">
    <w:name w:val="NormalTok"/>
    <w:qFormat/>
  </w:style>
  <w:style w:type="paragraph" w:customStyle="1" w:styleId="Heading">
    <w:name w:val="Heading"/>
    <w:basedOn w:val="Normal"/>
    <w:next w:val="BodyText"/>
    <w:qFormat/>
    <w:pPr>
      <w:keepNext/>
      <w:spacing w:before="240" w:after="120"/>
    </w:pPr>
    <w:rPr>
      <w:rFonts w:ascii="Georgia" w:eastAsia="Noto Sans CJK SC" w:hAnsi="Georgia" w:cs="Georgia"/>
      <w:sz w:val="28"/>
      <w:szCs w:val="28"/>
    </w:rPr>
  </w:style>
  <w:style w:type="paragraph" w:styleId="BodyText">
    <w:name w:val="Body Text"/>
    <w:basedOn w:val="Normal"/>
    <w:link w:val="BodyTextChar"/>
    <w:uiPriority w:val="99"/>
    <w:unhideWhenUsed/>
    <w:rsid w:val="00AA1D8D"/>
    <w:pPr>
      <w:spacing w:after="120"/>
    </w:pPr>
  </w:style>
  <w:style w:type="paragraph" w:styleId="List">
    <w:name w:val="List"/>
    <w:basedOn w:val="Normal"/>
    <w:uiPriority w:val="99"/>
    <w:unhideWhenUsed/>
    <w:rsid w:val="00AA1D8D"/>
    <w:pPr>
      <w:ind w:left="360" w:hanging="360"/>
      <w:contextualSpacing/>
    </w:p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paragraph" w:customStyle="1" w:styleId="Index">
    <w:name w:val="Index"/>
    <w:basedOn w:val="Normal"/>
    <w:qFormat/>
    <w:pPr>
      <w:suppressLineNumbers/>
    </w:pPr>
    <w:rPr>
      <w:rFonts w:cs="Georgia"/>
    </w:rPr>
  </w:style>
  <w:style w:type="paragraph" w:customStyle="1" w:styleId="HeaderandFooter">
    <w:name w:val="Header and Footer"/>
    <w:basedOn w:val="Normal"/>
    <w:qFormat/>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paragraph" w:styleId="NoSpacing">
    <w:name w:val="No Spacing"/>
    <w:uiPriority w:val="1"/>
    <w:qFormat/>
    <w:rsid w:val="00FC693F"/>
  </w:style>
  <w:style w:type="paragraph" w:styleId="Title">
    <w:name w:val="Title"/>
    <w:basedOn w:val="Normal"/>
    <w:next w:val="Normal"/>
    <w:link w:val="TitleChar"/>
    <w:uiPriority w:val="10"/>
    <w:qFormat/>
    <w:rsid w:val="00FC693F"/>
    <w:pPr>
      <w:pBdr>
        <w:bottom w:val="single" w:sz="8" w:space="4" w:color="146B66"/>
      </w:pBdr>
      <w:spacing w:after="300" w:line="240" w:lineRule="auto"/>
      <w:contextualSpacing/>
    </w:pPr>
    <w:rPr>
      <w:rFonts w:ascii="Georgia" w:eastAsia="Georgia" w:hAnsi="Georgia" w:cs="Georgia"/>
      <w:b/>
      <w:color w:val="146B66"/>
      <w:spacing w:val="5"/>
      <w:kern w:val="2"/>
      <w:sz w:val="56"/>
      <w:szCs w:val="52"/>
    </w:rPr>
  </w:style>
  <w:style w:type="paragraph" w:styleId="Subtitle">
    <w:name w:val="Subtitle"/>
    <w:basedOn w:val="Normal"/>
    <w:next w:val="Normal"/>
    <w:link w:val="SubtitleChar"/>
    <w:uiPriority w:val="11"/>
    <w:qFormat/>
    <w:rsid w:val="00FC693F"/>
    <w:rPr>
      <w:rFonts w:ascii="Georgia" w:eastAsia="Georgia" w:hAnsi="Georgia" w:cs="Georgia"/>
      <w:i/>
      <w:iCs/>
      <w:color w:val="146B66"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2">
    <w:name w:val="Body Text 2"/>
    <w:basedOn w:val="Normal"/>
    <w:link w:val="BodyText2Char"/>
    <w:uiPriority w:val="99"/>
    <w:unhideWhenUsed/>
    <w:qFormat/>
    <w:rsid w:val="00AA1D8D"/>
    <w:pPr>
      <w:spacing w:after="120" w:line="480" w:lineRule="auto"/>
    </w:pPr>
  </w:style>
  <w:style w:type="paragraph" w:styleId="BodyText3">
    <w:name w:val="Body Text 3"/>
    <w:basedOn w:val="Normal"/>
    <w:link w:val="BodyText3Char"/>
    <w:uiPriority w:val="99"/>
    <w:unhideWhenUsed/>
    <w:qFormat/>
    <w:rsid w:val="00AA1D8D"/>
    <w:pPr>
      <w:spacing w:after="120"/>
    </w:pPr>
    <w:rPr>
      <w:sz w:val="16"/>
      <w:szCs w:val="16"/>
    </w:rPr>
  </w:style>
  <w:style w:type="paragraph" w:styleId="List2">
    <w:name w:val="List 2"/>
    <w:basedOn w:val="Normal"/>
    <w:uiPriority w:val="99"/>
    <w:unhideWhenUsed/>
    <w:qFormat/>
    <w:rsid w:val="00326F90"/>
    <w:pPr>
      <w:ind w:left="720" w:hanging="360"/>
      <w:contextualSpacing/>
    </w:pPr>
  </w:style>
  <w:style w:type="paragraph" w:styleId="List3">
    <w:name w:val="List 3"/>
    <w:basedOn w:val="Normal"/>
    <w:uiPriority w:val="99"/>
    <w:unhideWhenUsed/>
    <w:qFormat/>
    <w:rsid w:val="00326F90"/>
    <w:pPr>
      <w:ind w:left="1080" w:hanging="360"/>
      <w:contextualSpacing/>
    </w:pPr>
  </w:style>
  <w:style w:type="paragraph" w:styleId="ListBullet">
    <w:name w:val="List Bullet"/>
    <w:basedOn w:val="Normal"/>
    <w:uiPriority w:val="99"/>
    <w:unhideWhenUsed/>
    <w:rsid w:val="00326F90"/>
    <w:pPr>
      <w:contextualSpacing/>
    </w:pPr>
  </w:style>
  <w:style w:type="paragraph" w:styleId="ListBullet2">
    <w:name w:val="List Bullet 2"/>
    <w:basedOn w:val="Normal"/>
    <w:uiPriority w:val="99"/>
    <w:unhideWhenUsed/>
    <w:rsid w:val="00326F90"/>
    <w:pPr>
      <w:contextualSpacing/>
    </w:pPr>
  </w:style>
  <w:style w:type="paragraph" w:styleId="ListBullet3">
    <w:name w:val="List Bullet 3"/>
    <w:basedOn w:val="Normal"/>
    <w:uiPriority w:val="99"/>
    <w:unhideWhenUsed/>
    <w:rsid w:val="00326F90"/>
    <w:pPr>
      <w:contextualSpacing/>
    </w:pPr>
  </w:style>
  <w:style w:type="paragraph" w:styleId="ListNumber">
    <w:name w:val="List Number"/>
    <w:basedOn w:val="Normal"/>
    <w:uiPriority w:val="99"/>
    <w:unhideWhenUsed/>
    <w:rsid w:val="00326F90"/>
    <w:pPr>
      <w:contextualSpacing/>
    </w:pPr>
  </w:style>
  <w:style w:type="paragraph" w:styleId="ListNumber2">
    <w:name w:val="List Number 2"/>
    <w:basedOn w:val="Normal"/>
    <w:uiPriority w:val="99"/>
    <w:unhideWhenUsed/>
    <w:rsid w:val="0029639D"/>
    <w:pPr>
      <w:contextualSpacing/>
    </w:pPr>
  </w:style>
  <w:style w:type="paragraph" w:styleId="ListNumber3">
    <w:name w:val="List Number 3"/>
    <w:basedOn w:val="Normal"/>
    <w:uiPriority w:val="99"/>
    <w:unhideWhenUsed/>
    <w:rsid w:val="0029639D"/>
    <w:p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qFormat/>
    <w:rsid w:val="0029639D"/>
    <w:pPr>
      <w:tabs>
        <w:tab w:val="left" w:pos="576"/>
        <w:tab w:val="left" w:pos="1152"/>
        <w:tab w:val="left" w:pos="1728"/>
        <w:tab w:val="left" w:pos="2304"/>
        <w:tab w:val="left" w:pos="2880"/>
        <w:tab w:val="left" w:pos="3456"/>
        <w:tab w:val="left" w:pos="4032"/>
      </w:tabs>
      <w:spacing w:after="200" w:line="276" w:lineRule="auto"/>
    </w:pPr>
    <w:rPr>
      <w:rFonts w:ascii="Georgia" w:hAnsi="Georgia"/>
      <w:sz w:val="20"/>
      <w:szCs w:val="20"/>
    </w:rPr>
  </w:style>
  <w:style w:type="paragraph" w:styleId="Quote">
    <w:name w:val="Quote"/>
    <w:basedOn w:val="Normal"/>
    <w:next w:val="Normal"/>
    <w:link w:val="QuoteChar"/>
    <w:uiPriority w:val="29"/>
    <w:qFormat/>
    <w:rsid w:val="00FC693F"/>
    <w:rPr>
      <w:i/>
      <w:iCs/>
      <w:color w:val="000000" w:themeColor="text1"/>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paragraph" w:styleId="IndexHeading">
    <w:name w:val="index heading"/>
    <w:basedOn w:val="Heading"/>
  </w:style>
  <w:style w:type="paragraph" w:styleId="TOCHeading">
    <w:name w:val="TOC Heading"/>
    <w:basedOn w:val="Heading1"/>
    <w:next w:val="Normal"/>
    <w:uiPriority w:val="39"/>
    <w:semiHidden/>
    <w:unhideWhenUsed/>
    <w:qFormat/>
    <w:rsid w:val="00FC693F"/>
    <w:pPr>
      <w:outlineLvl w:val="9"/>
    </w:pPr>
  </w:style>
  <w:style w:type="paragraph" w:customStyle="1" w:styleId="EquationBlock">
    <w:name w:val="Equation Block"/>
    <w:basedOn w:val="Normal"/>
    <w:qFormat/>
    <w:pPr>
      <w:jc w:val="center"/>
    </w:pPr>
    <w:rPr>
      <w:rFonts w:ascii="Cambria Math" w:eastAsia="Cambria Math" w:hAnsi="Cambria Math"/>
      <w:sz w:val="24"/>
    </w:rPr>
  </w:style>
  <w:style w:type="paragraph" w:customStyle="1" w:styleId="DiagramBox">
    <w:name w:val="Diagram Box"/>
    <w:basedOn w:val="Normal"/>
    <w:qFormat/>
    <w:pPr>
      <w:spacing w:after="0"/>
      <w:ind w:left="288" w:right="288"/>
    </w:pPr>
    <w:rPr>
      <w:rFonts w:ascii="Georgia" w:eastAsia="Consolas" w:hAnsi="Georgia"/>
      <w:sz w:val="19"/>
    </w:rPr>
  </w:style>
  <w:style w:type="paragraph" w:customStyle="1" w:styleId="AnswerKeyText">
    <w:name w:val="Answer Key Text"/>
    <w:basedOn w:val="Normal"/>
    <w:qFormat/>
    <w:rPr>
      <w:sz w:val="21"/>
    </w:rPr>
  </w:style>
  <w:style w:type="paragraph" w:customStyle="1" w:styleId="HabitCallout">
    <w:name w:val="Habit Callout"/>
    <w:basedOn w:val="Normal"/>
    <w:qFormat/>
    <w:pPr>
      <w:pBdr>
        <w:top w:val="single" w:sz="4" w:space="6" w:color="1D9E75"/>
        <w:left w:val="single" w:sz="18" w:space="6" w:color="1D9E75"/>
        <w:bottom w:val="single" w:sz="4" w:space="6" w:color="1D9E75"/>
        <w:right w:val="single" w:sz="4" w:space="6" w:color="1D9E75"/>
      </w:pBdr>
      <w:shd w:val="clear" w:color="auto" w:fill="E1F5EE"/>
      <w:spacing w:before="120" w:after="120"/>
      <w:ind w:left="144" w:right="144"/>
    </w:pPr>
    <w:rPr>
      <w:b/>
      <w:color w:val="085041"/>
    </w:rPr>
  </w:style>
  <w:style w:type="paragraph" w:customStyle="1" w:styleId="TripwireCallout">
    <w:name w:val="Tripwire Callout"/>
    <w:basedOn w:val="Normal"/>
    <w:qFormat/>
    <w:pPr>
      <w:pBdr>
        <w:top w:val="single" w:sz="4" w:space="6" w:color="BA7517"/>
        <w:left w:val="single" w:sz="18" w:space="6" w:color="BA7517"/>
        <w:bottom w:val="single" w:sz="4" w:space="6" w:color="BA7517"/>
        <w:right w:val="single" w:sz="4" w:space="6" w:color="BA7517"/>
      </w:pBdr>
      <w:shd w:val="clear" w:color="auto" w:fill="FAEEDA"/>
      <w:spacing w:before="120" w:after="120"/>
      <w:ind w:left="144" w:right="144"/>
    </w:pPr>
    <w:rPr>
      <w:color w:val="412402"/>
      <w:sz w:val="22"/>
    </w:rPr>
  </w:style>
  <w:style w:type="paragraph" w:customStyle="1" w:styleId="TeachingNote">
    <w:name w:val="Teaching Note"/>
    <w:basedOn w:val="Normal"/>
    <w:qFormat/>
    <w:pPr>
      <w:pBdr>
        <w:left w:val="single" w:sz="18" w:space="6" w:color="185FA5"/>
      </w:pBdr>
      <w:shd w:val="clear" w:color="auto" w:fill="EAF2FB"/>
      <w:spacing w:before="120" w:after="120"/>
      <w:ind w:left="144" w:right="144"/>
    </w:pPr>
    <w:rPr>
      <w:color w:val="042C53"/>
      <w:sz w:val="21"/>
    </w:rPr>
  </w:style>
  <w:style w:type="paragraph" w:customStyle="1" w:styleId="EquationBlock0">
    <w:name w:val="EquationBlock"/>
    <w:basedOn w:val="BodyText"/>
    <w:qFormat/>
  </w:style>
  <w:style w:type="paragraph" w:customStyle="1" w:styleId="HabitCallout0">
    <w:name w:val="HabitCallout"/>
    <w:basedOn w:val="BodyText"/>
    <w:qFormat/>
  </w:style>
  <w:style w:type="paragraph" w:customStyle="1" w:styleId="SourceCode">
    <w:name w:val="Source Code"/>
    <w:basedOn w:val="Normal"/>
    <w:qFormat/>
  </w:style>
  <w:style w:type="paragraph" w:customStyle="1" w:styleId="Compact">
    <w:name w:val="Compact"/>
    <w:basedOn w:val="Normal"/>
    <w:qFormat/>
    <w:pPr>
      <w:spacing w:before="20" w:after="20"/>
    </w:pPr>
  </w:style>
  <w:style w:type="table" w:styleId="TableGrid">
    <w:name w:val="Table Grid"/>
    <w:basedOn w:val="TableNormal"/>
    <w:uiPriority w:val="59"/>
    <w:rsid w:val="00FC69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Georgia" w:eastAsia="Georgia" w:hAnsi="Georgia" w:cs="Georgia"/>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Georgia" w:eastAsia="Georgia" w:hAnsi="Georgia" w:cs="Georgia"/>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Georgia" w:eastAsia="Georgia" w:hAnsi="Georgia" w:cs="Georgia"/>
        <w:b/>
        <w:bCs/>
      </w:rPr>
    </w:tblStylePr>
    <w:tblStylePr w:type="lastCol">
      <w:rPr>
        <w:rFonts w:ascii="Georgia" w:eastAsia="Georgia" w:hAnsi="Georgia" w:cs="Georgia"/>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Georgia" w:eastAsia="Georgia" w:hAnsi="Georgia" w:cs="Georgia"/>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Georgia" w:eastAsia="Georgia" w:hAnsi="Georgia" w:cs="Georgia"/>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Georgia" w:eastAsia="Georgia" w:hAnsi="Georgia" w:cs="Georgia"/>
        <w:b/>
        <w:bCs/>
      </w:rPr>
    </w:tblStylePr>
    <w:tblStylePr w:type="lastCol">
      <w:rPr>
        <w:rFonts w:ascii="Georgia" w:eastAsia="Georgia" w:hAnsi="Georgia" w:cs="Georgia"/>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Georgia" w:eastAsia="Georgia" w:hAnsi="Georgia" w:cs="Georgia"/>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Georgia" w:eastAsia="Georgia" w:hAnsi="Georgia" w:cs="Georgia"/>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Georgia" w:eastAsia="Georgia" w:hAnsi="Georgia" w:cs="Georgia"/>
        <w:b/>
        <w:bCs/>
      </w:rPr>
    </w:tblStylePr>
    <w:tblStylePr w:type="lastCol">
      <w:rPr>
        <w:rFonts w:ascii="Georgia" w:eastAsia="Georgia" w:hAnsi="Georgia" w:cs="Georgia"/>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Georgia" w:eastAsia="Georgia" w:hAnsi="Georgia" w:cs="Georgia"/>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Georgia" w:eastAsia="Georgia" w:hAnsi="Georgia" w:cs="Georgia"/>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Georgia" w:eastAsia="Georgia" w:hAnsi="Georgia" w:cs="Georgia"/>
        <w:b/>
        <w:bCs/>
      </w:rPr>
    </w:tblStylePr>
    <w:tblStylePr w:type="lastCol">
      <w:rPr>
        <w:rFonts w:ascii="Georgia" w:eastAsia="Georgia" w:hAnsi="Georgia" w:cs="Georgia"/>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Georgia" w:eastAsia="Georgia" w:hAnsi="Georgia" w:cs="Georgia"/>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Georgia" w:eastAsia="Georgia" w:hAnsi="Georgia" w:cs="Georgia"/>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Georgia" w:eastAsia="Georgia" w:hAnsi="Georgia" w:cs="Georgia"/>
        <w:b/>
        <w:bCs/>
      </w:rPr>
    </w:tblStylePr>
    <w:tblStylePr w:type="lastCol">
      <w:rPr>
        <w:rFonts w:ascii="Georgia" w:eastAsia="Georgia" w:hAnsi="Georgia" w:cs="Georgia"/>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Georgia" w:eastAsia="Georgia" w:hAnsi="Georgia" w:cs="Georgia"/>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Georgia" w:eastAsia="Georgia" w:hAnsi="Georgia" w:cs="Georgia"/>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Georgia" w:eastAsia="Georgia" w:hAnsi="Georgia" w:cs="Georgia"/>
        <w:b/>
        <w:bCs/>
      </w:rPr>
    </w:tblStylePr>
    <w:tblStylePr w:type="lastCol">
      <w:rPr>
        <w:rFonts w:ascii="Georgia" w:eastAsia="Georgia" w:hAnsi="Georgia" w:cs="Georgia"/>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Georgia" w:eastAsia="Georgia" w:hAnsi="Georgia" w:cs="Georgia"/>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Georgia" w:eastAsia="Georgia" w:hAnsi="Georgia" w:cs="Georgia"/>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Georgia" w:eastAsia="Georgia" w:hAnsi="Georgia" w:cs="Georgia"/>
        <w:b/>
        <w:bCs/>
      </w:rPr>
    </w:tblStylePr>
    <w:tblStylePr w:type="lastCol">
      <w:rPr>
        <w:rFonts w:ascii="Georgia" w:eastAsia="Georgia" w:hAnsi="Georgia" w:cs="Georgia"/>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000000" w:themeColor="text1"/>
          <w:left w:val="single" w:sz="8" w:space="0" w:color="000000" w:themeColor="text1"/>
          <w:bottom w:val="single" w:sz="8" w:space="0" w:color="000000" w:themeColor="text1"/>
          <w:right w:val="single" w:sz="8" w:space="0" w:color="000000" w:themeColor="text1"/>
          <w:insideH w:val="nil"/>
          <w:insideV w:val="nil"/>
        </w:tcBorders>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Georgia" w:eastAsia="Georgia" w:hAnsi="Georgia" w:cs="Georgia"/>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Georgia" w:eastAsia="Georgia" w:hAnsi="Georgia" w:cs="Georgia"/>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Georgia" w:eastAsia="Georgia" w:hAnsi="Georgia" w:cs="Georgia"/>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Georgia" w:eastAsia="Georgia" w:hAnsi="Georgia" w:cs="Georgia"/>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Georgia" w:eastAsia="Georgia" w:hAnsi="Georgia" w:cs="Georgia"/>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Georgia" w:eastAsia="Georgia" w:hAnsi="Georgia" w:cs="Georgia"/>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Georgia" w:eastAsia="Georgia" w:hAnsi="Georgia" w:cs="Georgia"/>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rPr>
      <w:rFonts w:ascii="Georgia" w:eastAsia="Georgia" w:hAnsi="Georgia" w:cs="Georgia"/>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rPr>
      <w:rFonts w:ascii="Georgia" w:eastAsia="Georgia" w:hAnsi="Georgia" w:cs="Georgia"/>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rPr>
      <w:rFonts w:ascii="Georgia" w:eastAsia="Georgia" w:hAnsi="Georgia" w:cs="Georgia"/>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rPr>
      <w:rFonts w:ascii="Georgia" w:eastAsia="Georgia" w:hAnsi="Georgia" w:cs="Georgia"/>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rPr>
      <w:rFonts w:ascii="Georgia" w:eastAsia="Georgia" w:hAnsi="Georgia" w:cs="Georgia"/>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rPr>
      <w:rFonts w:ascii="Georgia" w:eastAsia="Georgia" w:hAnsi="Georgia" w:cs="Georgia"/>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rPr>
      <w:rFonts w:ascii="Georgia" w:eastAsia="Georgia" w:hAnsi="Georgia" w:cs="Georgia"/>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000000" w:themeColor="text1"/>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4F81BD" w:themeColor="accent1"/>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0504D" w:themeColor="accent2"/>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9BBB59" w:themeColor="accent3"/>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8064A2" w:themeColor="accent4"/>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4BACC6" w:themeColor="accent5"/>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79646" w:themeColor="accent6"/>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rPr>
      <w:rFonts w:ascii="Georgia" w:eastAsia="Georgia" w:hAnsi="Georgia" w:cs="Georgia"/>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rPr>
      <w:rFonts w:ascii="Georgia" w:eastAsia="Georgia" w:hAnsi="Georgia" w:cs="Georgia"/>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rPr>
      <w:rFonts w:ascii="Georgia" w:eastAsia="Georgia" w:hAnsi="Georgia" w:cs="Georgia"/>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rPr>
      <w:rFonts w:ascii="Georgia" w:eastAsia="Georgia" w:hAnsi="Georgia" w:cs="Georgia"/>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rPr>
      <w:rFonts w:ascii="Georgia" w:eastAsia="Georgia" w:hAnsi="Georgia" w:cs="Georgia"/>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rPr>
      <w:rFonts w:ascii="Georgia" w:eastAsia="Georgia" w:hAnsi="Georgia" w:cs="Georgia"/>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rPr>
      <w:rFonts w:ascii="Georgia" w:eastAsia="Georgia" w:hAnsi="Georgia" w:cs="Georgia"/>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4F81BD" w:themeColor="accent1"/>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C0504D" w:themeColor="accent2"/>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9BBB59" w:themeColor="accent3"/>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8064A2" w:themeColor="accent4"/>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4BACC6" w:themeColor="accent5"/>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F79646" w:themeColor="accent6"/>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Table">
    <w:name w:val="Table"/>
    <w:basedOn w:val="TableNormal"/>
    <w:pPr>
      <w:spacing w:before="20" w:after="20"/>
    </w:pPr>
    <w:tblPr>
      <w:tblBorders>
        <w:top w:val="single" w:sz="4" w:space="0" w:color="A9BFD9"/>
        <w:left w:val="single" w:sz="4" w:space="0" w:color="A9BFD9"/>
        <w:bottom w:val="single" w:sz="4" w:space="0" w:color="A9BFD9"/>
        <w:right w:val="single" w:sz="4" w:space="0" w:color="A9BFD9"/>
        <w:insideH w:val="single" w:sz="4" w:space="0" w:color="A9BFD9"/>
        <w:insideV w:val="single" w:sz="4" w:space="0" w:color="A9BFD9"/>
      </w:tblBorders>
    </w:tblPr>
  </w:style>
  <w:style w:type="paragraph" w:styleId="NormalWeb">
    <w:name w:val="Normal (Web)"/>
    <w:basedOn w:val="Normal"/>
    <w:uiPriority w:val="99"/>
    <w:unhideWhenUsed/>
    <w:rsid w:val="00F03C39"/>
    <w:pPr>
      <w:suppressAutoHyphens w:val="0"/>
      <w:spacing w:before="100" w:beforeAutospacing="1" w:afterAutospacing="1" w:line="240" w:lineRule="auto"/>
    </w:pPr>
    <w:rPr>
      <w:rFonts w:ascii="Georgia" w:eastAsia="Times New Roman" w:hAnsi="Georgia" w:cs="Georgia"/>
      <w:sz w:val="24"/>
      <w:szCs w:val="24"/>
      <w:lang w:val="en-CA"/>
    </w:rPr>
  </w:style>
  <w:style w:type="character" w:styleId="PlaceholderText">
    <w:name w:val="Placeholder Text"/>
    <w:basedOn w:val="DefaultParagraphFont"/>
    <w:uiPriority w:val="99"/>
    <w:semiHidden/>
    <w:rsid w:val="008E04CF"/>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file>

<file path=word/_rels/document.xml.rels><?xml version='1.0' encoding='UTF-8' standalone='yes'?>
<Relationships xmlns="http://schemas.openxmlformats.org/package/2006/relationships"><Relationship Id="rId11" Type="http://schemas.openxmlformats.org/officeDocument/2006/relationships/footer" Target="footer1.xml"/><Relationship Id="rId5" Type="http://schemas.openxmlformats.org/officeDocument/2006/relationships/footnotes" Target="footnotes.xml"/><Relationship Id="rId12" Type="http://schemas.openxmlformats.org/officeDocument/2006/relationships/footer" Target="footer2.xml"/><Relationship Id="rId6" Type="http://schemas.openxmlformats.org/officeDocument/2006/relationships/endnotes" Target="endnotes.xml"/><Relationship Id="rId207" Type="http://schemas.openxmlformats.org/officeDocument/2006/relationships/fontTable" Target="fontTable.xml"/><Relationship Id="rId13" Type="http://schemas.openxmlformats.org/officeDocument/2006/relationships/header" Target="header3.xml"/><Relationship Id="rId208" Type="http://schemas.openxmlformats.org/officeDocument/2006/relationships/theme" Target="theme/theme1.xml"/><Relationship Id="rId14" Type="http://schemas.openxmlformats.org/officeDocument/2006/relationships/footer" Target="footer3.xml"/><Relationship Id="rId3"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Georgia"/>
        <a:ea typeface=""/>
        <a:cs typeface=""/>
      </a:majorFont>
      <a:minorFont>
        <a:latin typeface="Georgia"/>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tint val="100000"/>
                <a:shade val="100000"/>
              </a:schemeClr>
            </a:gs>
            <a:gs pos="100000">
              <a:schemeClr val="phClr">
                <a:tint val="50000"/>
                <a:shade val="100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163</TotalTime>
  <Pages>421</Pages>
  <Words>86267</Words>
  <Characters>491727</Characters>
  <Application>Microsoft Office Word</Application>
  <DocSecurity>0</DocSecurity>
  <Lines>4097</Lines>
  <Paragraphs>1153</Paragraphs>
  <ScaleCrop>false</ScaleCrop>
  <Company/>
  <LinksUpToDate>false</LinksUpToDate>
  <CharactersWithSpaces>576841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10: Equivalent Ratios and Ratio Tables — Revision, Strategy, and Transfer Packet</dc:title>
  <dc:subject>Editable companion resource for Proportional Reasoning, Book 3</dc:subject>
  <dc:creator>Carlington Matthie, M.Ed. / Matthie Assessment</dc:creator>
  <dc:description/>
  <cp:lastModifiedBy>Carlington Matthie</cp:lastModifiedBy>
  <cp:revision>4</cp:revision>
  <dcterms:created xsi:type="dcterms:W3CDTF">2026-08-22T20:13:00Z</dcterms:created>
  <dcterms:modified xsi:type="dcterms:W3CDTF">2026-08-22T23:03:00Z</dcterms:modified>
  <dc:language>en-US</dc:language>
</cp:coreProperties>
</file>